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975" w:rsidRPr="00D24481" w:rsidRDefault="00D95975" w:rsidP="00D95975">
      <w:pPr>
        <w:pStyle w:val="Tekstpodstawowy3"/>
        <w:tabs>
          <w:tab w:val="left" w:pos="426"/>
          <w:tab w:val="left" w:pos="709"/>
        </w:tabs>
        <w:suppressAutoHyphens w:val="0"/>
        <w:spacing w:after="60"/>
        <w:jc w:val="right"/>
        <w:rPr>
          <w:bCs w:val="0"/>
          <w:sz w:val="20"/>
          <w:szCs w:val="20"/>
          <w:lang w:eastAsia="pl-PL"/>
        </w:rPr>
      </w:pPr>
      <w:r w:rsidRPr="00D24481">
        <w:rPr>
          <w:bCs w:val="0"/>
          <w:sz w:val="20"/>
          <w:szCs w:val="20"/>
          <w:u w:val="single"/>
          <w:lang w:eastAsia="pl-PL"/>
        </w:rPr>
        <w:t xml:space="preserve">ZAŁĄCZNIK nr </w:t>
      </w:r>
      <w:r w:rsidR="001B710F">
        <w:rPr>
          <w:bCs w:val="0"/>
          <w:sz w:val="20"/>
          <w:szCs w:val="20"/>
          <w:u w:val="single"/>
        </w:rPr>
        <w:t>5</w:t>
      </w:r>
      <w:r w:rsidRPr="00D24481">
        <w:rPr>
          <w:bCs w:val="0"/>
          <w:sz w:val="20"/>
          <w:szCs w:val="20"/>
          <w:u w:val="single"/>
          <w:lang w:eastAsia="pl-PL"/>
        </w:rPr>
        <w:t xml:space="preserve"> do </w:t>
      </w:r>
      <w:proofErr w:type="spellStart"/>
      <w:r w:rsidRPr="00D24481">
        <w:rPr>
          <w:bCs w:val="0"/>
          <w:sz w:val="20"/>
          <w:szCs w:val="20"/>
          <w:u w:val="single"/>
          <w:lang w:eastAsia="pl-PL"/>
        </w:rPr>
        <w:t>SIWZ</w:t>
      </w:r>
      <w:proofErr w:type="spellEnd"/>
      <w:r w:rsidRPr="00D24481">
        <w:rPr>
          <w:bCs w:val="0"/>
          <w:sz w:val="20"/>
          <w:szCs w:val="20"/>
          <w:lang w:eastAsia="pl-PL"/>
        </w:rPr>
        <w:t xml:space="preserve"> </w:t>
      </w:r>
    </w:p>
    <w:p w:rsidR="00D95975" w:rsidRDefault="00D95975" w:rsidP="00D95975">
      <w:pPr>
        <w:pStyle w:val="Tekstpodstawowy3"/>
        <w:tabs>
          <w:tab w:val="left" w:pos="426"/>
          <w:tab w:val="left" w:pos="709"/>
        </w:tabs>
        <w:suppressAutoHyphens w:val="0"/>
        <w:spacing w:after="120"/>
        <w:jc w:val="right"/>
        <w:rPr>
          <w:bCs w:val="0"/>
          <w:sz w:val="16"/>
          <w:szCs w:val="16"/>
        </w:rPr>
      </w:pPr>
      <w:r w:rsidRPr="00D24481">
        <w:rPr>
          <w:bCs w:val="0"/>
          <w:sz w:val="16"/>
          <w:szCs w:val="16"/>
          <w:lang w:eastAsia="pl-PL"/>
        </w:rPr>
        <w:t>Informacja o przynależności do grupy kapitałowej – Wzór</w:t>
      </w:r>
    </w:p>
    <w:p w:rsidR="00C94327" w:rsidRPr="007A55F9" w:rsidRDefault="00C94327" w:rsidP="00C94327">
      <w:pPr>
        <w:pStyle w:val="Tekstpodstawowy3"/>
        <w:tabs>
          <w:tab w:val="left" w:pos="426"/>
          <w:tab w:val="left" w:pos="709"/>
        </w:tabs>
        <w:suppressAutoHyphens w:val="0"/>
        <w:spacing w:before="60"/>
        <w:jc w:val="right"/>
        <w:rPr>
          <w:bCs w:val="0"/>
          <w:sz w:val="16"/>
          <w:szCs w:val="16"/>
        </w:rPr>
      </w:pPr>
      <w:r w:rsidRPr="00353D27">
        <w:rPr>
          <w:bCs w:val="0"/>
          <w:sz w:val="16"/>
          <w:szCs w:val="16"/>
          <w:highlight w:val="cyan"/>
        </w:rPr>
        <w:t xml:space="preserve">Załącznik składany przez wykonawcę w terminie 3 dni od zamieszczenia na stronie internetowej informacji z otwarcia ofert, </w:t>
      </w:r>
      <w:r w:rsidRPr="00353D27">
        <w:rPr>
          <w:bCs w:val="0"/>
          <w:sz w:val="16"/>
          <w:szCs w:val="16"/>
          <w:highlight w:val="cyan"/>
        </w:rPr>
        <w:br/>
        <w:t xml:space="preserve">o której mowa w art. 86 ust. 5 ustawy </w:t>
      </w:r>
      <w:proofErr w:type="spellStart"/>
      <w:r w:rsidRPr="00353D27">
        <w:rPr>
          <w:bCs w:val="0"/>
          <w:sz w:val="16"/>
          <w:szCs w:val="16"/>
          <w:highlight w:val="cyan"/>
        </w:rPr>
        <w:t>Pzp</w:t>
      </w:r>
      <w:proofErr w:type="spellEnd"/>
      <w:r w:rsidRPr="00353D27">
        <w:rPr>
          <w:bCs w:val="0"/>
          <w:sz w:val="16"/>
          <w:szCs w:val="16"/>
          <w:highlight w:val="cyan"/>
        </w:rPr>
        <w:t xml:space="preserve"> </w:t>
      </w:r>
    </w:p>
    <w:p w:rsidR="00C94327" w:rsidRPr="0030408D" w:rsidRDefault="00C94327" w:rsidP="00C94327">
      <w:pPr>
        <w:widowControl/>
        <w:suppressAutoHyphens w:val="0"/>
        <w:ind w:left="5246" w:firstLine="708"/>
        <w:rPr>
          <w:rFonts w:ascii="Arial" w:hAnsi="Arial" w:cs="Arial"/>
          <w:b/>
          <w:sz w:val="16"/>
          <w:szCs w:val="16"/>
        </w:rPr>
      </w:pPr>
    </w:p>
    <w:p w:rsidR="00C043F0" w:rsidRPr="00EA74CD" w:rsidRDefault="00C043F0" w:rsidP="00C043F0">
      <w:pPr>
        <w:widowControl/>
        <w:suppressAutoHyphens w:val="0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>Oświadczenie wykonawcy</w:t>
      </w:r>
      <w:r w:rsidRPr="00D63EF2">
        <w:rPr>
          <w:rStyle w:val="Znakiprzypiswdolnych"/>
        </w:rPr>
        <w:footnoteReference w:id="1"/>
      </w:r>
    </w:p>
    <w:p w:rsidR="00C043F0" w:rsidRPr="00E81DDA" w:rsidRDefault="00C043F0" w:rsidP="00C043F0">
      <w:pPr>
        <w:widowControl/>
        <w:suppressAutoHyphens w:val="0"/>
        <w:jc w:val="center"/>
        <w:rPr>
          <w:b/>
          <w:sz w:val="28"/>
          <w:szCs w:val="28"/>
          <w:u w:val="single"/>
        </w:rPr>
      </w:pPr>
      <w:r w:rsidRPr="00E81DDA">
        <w:rPr>
          <w:rFonts w:ascii="Arial" w:hAnsi="Arial" w:cs="Arial"/>
          <w:b/>
          <w:u w:val="single"/>
        </w:rPr>
        <w:t>DOTYCZĄCE GRUPY KAPITAŁOWEJ</w:t>
      </w:r>
      <w:r w:rsidR="001D17E9" w:rsidRPr="00E81DDA">
        <w:rPr>
          <w:rStyle w:val="Odwoanieprzypisudolnego"/>
          <w:b/>
          <w:iCs/>
        </w:rPr>
        <w:footnoteReference w:customMarkFollows="1" w:id="2"/>
        <w:sym w:font="Symbol" w:char="F02A"/>
      </w:r>
    </w:p>
    <w:p w:rsidR="0030408D" w:rsidRDefault="00C043F0" w:rsidP="0030408D">
      <w:pPr>
        <w:pStyle w:val="Nagwek4"/>
        <w:suppressAutoHyphens/>
        <w:spacing w:before="60" w:after="0"/>
        <w:jc w:val="center"/>
        <w:rPr>
          <w:rFonts w:ascii="Arial Narrow" w:eastAsia="Batang" w:hAnsi="Arial Narrow" w:cs="Arial"/>
          <w:sz w:val="22"/>
          <w:szCs w:val="22"/>
        </w:rPr>
      </w:pPr>
      <w:r w:rsidRPr="00E81DDA">
        <w:rPr>
          <w:rFonts w:ascii="Arial Narrow" w:hAnsi="Arial Narrow" w:cs="Arial"/>
          <w:sz w:val="22"/>
          <w:szCs w:val="22"/>
        </w:rPr>
        <w:t>w postępowaniu o udzielenie zamówienia publicznego w trybie przetargu nieograniczonego</w:t>
      </w:r>
      <w:r w:rsidRPr="00E81DDA">
        <w:rPr>
          <w:rFonts w:ascii="Arial Narrow" w:eastAsia="Batang" w:hAnsi="Arial Narrow" w:cs="Arial"/>
          <w:sz w:val="22"/>
          <w:szCs w:val="22"/>
        </w:rPr>
        <w:t xml:space="preserve"> na: </w:t>
      </w:r>
    </w:p>
    <w:p w:rsidR="0030408D" w:rsidRDefault="0030408D" w:rsidP="0030408D">
      <w:pPr>
        <w:shd w:val="clear" w:color="auto" w:fill="DDD9C3"/>
        <w:spacing w:before="120"/>
        <w:jc w:val="center"/>
        <w:rPr>
          <w:b/>
          <w:bCs/>
          <w:sz w:val="8"/>
          <w:szCs w:val="8"/>
        </w:rPr>
      </w:pPr>
    </w:p>
    <w:p w:rsidR="00353D27" w:rsidRPr="00282988" w:rsidRDefault="00353D27" w:rsidP="00353D27">
      <w:pPr>
        <w:shd w:val="clear" w:color="auto" w:fill="DDD9C3"/>
        <w:spacing w:before="60"/>
        <w:jc w:val="center"/>
        <w:rPr>
          <w:rFonts w:ascii="Arial Black" w:hAnsi="Arial Black"/>
          <w:sz w:val="16"/>
          <w:szCs w:val="16"/>
        </w:rPr>
      </w:pPr>
      <w:r w:rsidRPr="00283356">
        <w:rPr>
          <w:rFonts w:ascii="Comic Sans MS" w:hAnsi="Comic Sans MS"/>
          <w:b/>
          <w:sz w:val="28"/>
          <w:szCs w:val="28"/>
        </w:rPr>
        <w:t xml:space="preserve">Odbieranie i zagospodarowanie stałych odpadów komunalnych </w:t>
      </w:r>
      <w:r w:rsidRPr="00283356">
        <w:rPr>
          <w:rFonts w:ascii="Comic Sans MS" w:hAnsi="Comic Sans MS"/>
          <w:b/>
          <w:sz w:val="28"/>
          <w:szCs w:val="28"/>
        </w:rPr>
        <w:br/>
        <w:t xml:space="preserve">od właścicieli nieruchomości zamieszkałych oraz na których znajdują się domki letniskowe lub innych nieruchomości wykorzystywanych na cele rekreacyjno – wypoczynkowe, </w:t>
      </w:r>
      <w:r w:rsidRPr="00283356">
        <w:rPr>
          <w:rFonts w:ascii="Comic Sans MS" w:hAnsi="Comic Sans MS"/>
          <w:b/>
          <w:sz w:val="28"/>
          <w:szCs w:val="28"/>
        </w:rPr>
        <w:br/>
        <w:t>położonych na terenie Gminy Inowłódz w 2020 roku (</w:t>
      </w:r>
      <w:r w:rsidRPr="00283356">
        <w:rPr>
          <w:rFonts w:ascii="Comic Sans MS" w:hAnsi="Comic Sans MS"/>
        </w:rPr>
        <w:t>grudzień</w:t>
      </w:r>
      <w:r w:rsidRPr="00283356">
        <w:rPr>
          <w:rFonts w:ascii="Comic Sans MS" w:hAnsi="Comic Sans MS"/>
          <w:b/>
          <w:sz w:val="28"/>
          <w:szCs w:val="28"/>
        </w:rPr>
        <w:t>)</w:t>
      </w:r>
    </w:p>
    <w:p w:rsidR="008D301F" w:rsidRPr="008D301F" w:rsidRDefault="008D301F" w:rsidP="0030408D">
      <w:pPr>
        <w:shd w:val="clear" w:color="auto" w:fill="DDD9C3"/>
        <w:spacing w:before="60"/>
        <w:jc w:val="center"/>
        <w:rPr>
          <w:rFonts w:ascii="Arial Black" w:hAnsi="Arial Black"/>
          <w:sz w:val="6"/>
          <w:szCs w:val="6"/>
        </w:rPr>
      </w:pPr>
    </w:p>
    <w:p w:rsidR="00C94327" w:rsidRPr="00A058AD" w:rsidRDefault="008D301F" w:rsidP="00C94327">
      <w:pPr>
        <w:widowControl/>
        <w:suppressAutoHyphens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="00C94327" w:rsidRPr="00A058AD">
        <w:rPr>
          <w:rFonts w:ascii="Arial" w:hAnsi="Arial" w:cs="Arial"/>
          <w:b/>
          <w:sz w:val="20"/>
          <w:szCs w:val="20"/>
        </w:rPr>
        <w:t>Wykonawca:</w:t>
      </w:r>
    </w:p>
    <w:p w:rsidR="00C043F0" w:rsidRPr="000038BF" w:rsidRDefault="00C043F0" w:rsidP="00C043F0">
      <w:pPr>
        <w:pStyle w:val="Tekstpodstawowy"/>
        <w:spacing w:before="120"/>
        <w:rPr>
          <w:rFonts w:ascii="Arial Narrow" w:eastAsia="SimSun" w:hAnsi="Arial Narrow" w:cs="Arial"/>
          <w:sz w:val="20"/>
          <w:szCs w:val="22"/>
        </w:rPr>
      </w:pPr>
      <w:r w:rsidRPr="000038BF">
        <w:rPr>
          <w:rFonts w:ascii="Arial Narrow" w:hAnsi="Arial Narrow" w:cs="Arial"/>
          <w:sz w:val="22"/>
          <w:szCs w:val="22"/>
        </w:rPr>
        <w:t xml:space="preserve">Ja / My niżej podpisani </w:t>
      </w:r>
      <w:r w:rsidRPr="000038BF">
        <w:rPr>
          <w:rFonts w:ascii="Arial Narrow" w:eastAsia="SimSun" w:hAnsi="Arial Narrow" w:cs="Arial"/>
          <w:sz w:val="20"/>
          <w:szCs w:val="22"/>
        </w:rPr>
        <w:t>..........................................................................................................</w:t>
      </w:r>
      <w:r>
        <w:rPr>
          <w:rFonts w:ascii="Arial Narrow" w:eastAsia="SimSun" w:hAnsi="Arial Narrow" w:cs="Arial"/>
          <w:sz w:val="20"/>
          <w:szCs w:val="22"/>
        </w:rPr>
        <w:t>..................</w:t>
      </w:r>
      <w:r w:rsidRPr="000038BF">
        <w:rPr>
          <w:rFonts w:ascii="Arial Narrow" w:eastAsia="SimSun" w:hAnsi="Arial Narrow" w:cs="Arial"/>
          <w:sz w:val="20"/>
          <w:szCs w:val="22"/>
        </w:rPr>
        <w:t>................................</w:t>
      </w:r>
    </w:p>
    <w:p w:rsidR="00C043F0" w:rsidRPr="000038BF" w:rsidRDefault="00C043F0" w:rsidP="0030408D">
      <w:pPr>
        <w:pStyle w:val="Tekstpodstawowy"/>
        <w:spacing w:before="60" w:line="120" w:lineRule="exact"/>
        <w:ind w:right="40"/>
        <w:jc w:val="center"/>
        <w:rPr>
          <w:rFonts w:ascii="Arial Narrow" w:hAnsi="Arial Narrow" w:cs="Arial"/>
          <w:i/>
          <w:sz w:val="18"/>
          <w:szCs w:val="18"/>
        </w:rPr>
      </w:pPr>
      <w:r w:rsidRPr="000038BF">
        <w:rPr>
          <w:rFonts w:ascii="Arial Narrow" w:eastAsia="SimSun" w:hAnsi="Arial Narrow" w:cs="Arial"/>
          <w:i/>
          <w:sz w:val="18"/>
          <w:szCs w:val="18"/>
        </w:rPr>
        <w:t>(imię i nazwisko)</w:t>
      </w:r>
    </w:p>
    <w:p w:rsidR="00C043F0" w:rsidRPr="000038BF" w:rsidRDefault="00C043F0" w:rsidP="00353D27">
      <w:pPr>
        <w:pStyle w:val="Tekstpodstawowy"/>
        <w:spacing w:after="120"/>
        <w:ind w:right="40"/>
        <w:rPr>
          <w:rFonts w:ascii="Arial Narrow" w:hAnsi="Arial Narrow" w:cs="Arial"/>
          <w:sz w:val="22"/>
          <w:szCs w:val="22"/>
        </w:rPr>
      </w:pPr>
      <w:r w:rsidRPr="000038BF">
        <w:rPr>
          <w:rFonts w:ascii="Arial Narrow" w:hAnsi="Arial Narrow" w:cs="Arial"/>
          <w:sz w:val="22"/>
          <w:szCs w:val="22"/>
        </w:rPr>
        <w:t xml:space="preserve">działając  w  imieniu  </w:t>
      </w:r>
      <w:r w:rsidR="00A063B1" w:rsidRPr="000038BF">
        <w:rPr>
          <w:rFonts w:ascii="Arial Narrow" w:hAnsi="Arial Narrow" w:cs="Arial"/>
          <w:sz w:val="22"/>
          <w:szCs w:val="22"/>
        </w:rPr>
        <w:t>wykonawcy</w:t>
      </w:r>
      <w:r w:rsidRPr="000038BF">
        <w:rPr>
          <w:rFonts w:ascii="Arial Narrow" w:hAnsi="Arial Narrow" w:cs="Arial"/>
          <w:sz w:val="22"/>
          <w:szCs w:val="22"/>
        </w:rPr>
        <w:t>:</w:t>
      </w:r>
    </w:p>
    <w:p w:rsidR="00C043F0" w:rsidRPr="000038BF" w:rsidRDefault="00C043F0" w:rsidP="00C043F0">
      <w:pPr>
        <w:pStyle w:val="Tekstpodstawowy"/>
        <w:spacing w:line="360" w:lineRule="auto"/>
        <w:ind w:right="40"/>
        <w:rPr>
          <w:rFonts w:ascii="Arial Narrow" w:eastAsia="SimSun" w:hAnsi="Arial Narrow" w:cs="Arial"/>
          <w:i/>
          <w:sz w:val="20"/>
          <w:szCs w:val="22"/>
        </w:rPr>
      </w:pPr>
      <w:r w:rsidRPr="000038BF">
        <w:rPr>
          <w:rFonts w:ascii="Arial Narrow" w:eastAsia="SimSun" w:hAnsi="Arial Narrow" w:cs="Arial"/>
          <w:sz w:val="20"/>
          <w:szCs w:val="22"/>
        </w:rPr>
        <w:t>.................................................................................................................................................................</w:t>
      </w:r>
      <w:r>
        <w:rPr>
          <w:rFonts w:ascii="Arial Narrow" w:eastAsia="SimSun" w:hAnsi="Arial Narrow" w:cs="Arial"/>
          <w:sz w:val="20"/>
          <w:szCs w:val="22"/>
        </w:rPr>
        <w:t>....................</w:t>
      </w:r>
      <w:r w:rsidRPr="000038BF">
        <w:rPr>
          <w:rFonts w:ascii="Arial Narrow" w:eastAsia="SimSun" w:hAnsi="Arial Narrow" w:cs="Arial"/>
          <w:sz w:val="20"/>
          <w:szCs w:val="22"/>
        </w:rPr>
        <w:t>.................</w:t>
      </w:r>
      <w:r w:rsidRPr="000038BF">
        <w:rPr>
          <w:rFonts w:ascii="Arial Narrow" w:eastAsia="SimSun" w:hAnsi="Arial Narrow" w:cs="Arial"/>
          <w:i/>
          <w:sz w:val="20"/>
          <w:szCs w:val="22"/>
        </w:rPr>
        <w:t xml:space="preserve"> </w:t>
      </w:r>
    </w:p>
    <w:p w:rsidR="00C043F0" w:rsidRPr="000038BF" w:rsidRDefault="00C043F0" w:rsidP="00C043F0">
      <w:pPr>
        <w:pStyle w:val="Tekstpodstawowy"/>
        <w:ind w:right="40"/>
        <w:rPr>
          <w:rFonts w:ascii="Arial Narrow" w:eastAsia="SimSun" w:hAnsi="Arial Narrow" w:cs="Arial"/>
          <w:sz w:val="20"/>
          <w:szCs w:val="22"/>
        </w:rPr>
      </w:pPr>
      <w:r w:rsidRPr="000038BF">
        <w:rPr>
          <w:rFonts w:ascii="Arial Narrow" w:eastAsia="SimSun" w:hAnsi="Arial Narrow" w:cs="Arial"/>
          <w:sz w:val="20"/>
          <w:szCs w:val="22"/>
        </w:rPr>
        <w:t>................................................................................................................................................................</w:t>
      </w:r>
      <w:r>
        <w:rPr>
          <w:rFonts w:ascii="Arial Narrow" w:eastAsia="SimSun" w:hAnsi="Arial Narrow" w:cs="Arial"/>
          <w:sz w:val="20"/>
          <w:szCs w:val="22"/>
        </w:rPr>
        <w:t>....................</w:t>
      </w:r>
      <w:r w:rsidRPr="000038BF">
        <w:rPr>
          <w:rFonts w:ascii="Arial Narrow" w:eastAsia="SimSun" w:hAnsi="Arial Narrow" w:cs="Arial"/>
          <w:sz w:val="20"/>
          <w:szCs w:val="22"/>
        </w:rPr>
        <w:t>..................</w:t>
      </w:r>
    </w:p>
    <w:p w:rsidR="00C043F0" w:rsidRPr="000038BF" w:rsidRDefault="00C043F0" w:rsidP="00C043F0">
      <w:pPr>
        <w:pStyle w:val="Tekstpodstawowy"/>
        <w:ind w:right="40"/>
        <w:jc w:val="center"/>
        <w:rPr>
          <w:rFonts w:ascii="Arial Narrow" w:eastAsia="SimSun" w:hAnsi="Arial Narrow" w:cs="Arial"/>
          <w:i/>
          <w:sz w:val="18"/>
          <w:szCs w:val="18"/>
        </w:rPr>
      </w:pPr>
      <w:r w:rsidRPr="000038BF">
        <w:rPr>
          <w:rFonts w:ascii="Arial Narrow" w:eastAsia="SimSun" w:hAnsi="Arial Narrow" w:cs="Arial"/>
          <w:i/>
          <w:sz w:val="18"/>
          <w:szCs w:val="18"/>
        </w:rPr>
        <w:t xml:space="preserve"> (nazwa /firma  i adres </w:t>
      </w:r>
      <w:r w:rsidR="00A063B1" w:rsidRPr="000038BF">
        <w:rPr>
          <w:rFonts w:ascii="Arial Narrow" w:eastAsia="SimSun" w:hAnsi="Arial Narrow" w:cs="Arial"/>
          <w:i/>
          <w:sz w:val="18"/>
          <w:szCs w:val="18"/>
        </w:rPr>
        <w:t>wykonawcy</w:t>
      </w:r>
      <w:r w:rsidRPr="000038BF">
        <w:rPr>
          <w:rFonts w:ascii="Arial Narrow" w:eastAsia="SimSun" w:hAnsi="Arial Narrow" w:cs="Arial"/>
          <w:i/>
          <w:sz w:val="18"/>
          <w:szCs w:val="18"/>
        </w:rPr>
        <w:t>)</w:t>
      </w:r>
    </w:p>
    <w:p w:rsidR="008D00FB" w:rsidRPr="00353D27" w:rsidRDefault="008D00FB" w:rsidP="008D00FB">
      <w:pPr>
        <w:widowControl/>
        <w:pBdr>
          <w:bottom w:val="single" w:sz="12" w:space="1" w:color="auto"/>
        </w:pBdr>
        <w:suppressAutoHyphens w:val="0"/>
        <w:spacing w:after="120"/>
        <w:jc w:val="both"/>
        <w:rPr>
          <w:rFonts w:ascii="Arial Narrow" w:hAnsi="Arial Narrow" w:cs="Arial"/>
          <w:b/>
          <w:sz w:val="4"/>
          <w:szCs w:val="4"/>
        </w:rPr>
      </w:pPr>
    </w:p>
    <w:p w:rsidR="001D17E9" w:rsidRPr="00CB6E81" w:rsidRDefault="001D17E9" w:rsidP="001D17E9">
      <w:pPr>
        <w:widowControl/>
        <w:shd w:val="clear" w:color="auto" w:fill="B3B3B3"/>
        <w:suppressAutoHyphens w:val="0"/>
        <w:ind w:left="142" w:right="98"/>
        <w:jc w:val="right"/>
        <w:rPr>
          <w:b/>
          <w:color w:val="FF0000"/>
        </w:rPr>
      </w:pPr>
      <w:r w:rsidRPr="00CB6E81">
        <w:rPr>
          <w:b/>
          <w:color w:val="FF0000"/>
        </w:rPr>
        <w:t>Część A</w:t>
      </w:r>
      <w:r w:rsidR="005D47C8" w:rsidRPr="00DB5EF7">
        <w:rPr>
          <w:vertAlign w:val="superscript"/>
        </w:rPr>
        <w:t>*</w:t>
      </w:r>
    </w:p>
    <w:p w:rsidR="008D00FB" w:rsidRPr="002517E4" w:rsidRDefault="008D00FB" w:rsidP="008D00FB">
      <w:pPr>
        <w:widowControl/>
        <w:suppressAutoHyphens w:val="0"/>
        <w:ind w:left="284" w:hanging="284"/>
        <w:jc w:val="both"/>
        <w:rPr>
          <w:rFonts w:ascii="Arial Narrow" w:hAnsi="Arial Narrow" w:cs="Arial"/>
        </w:rPr>
      </w:pPr>
      <w:r w:rsidRPr="00663467">
        <w:rPr>
          <w:rFonts w:ascii="Arial Narrow" w:hAnsi="Arial Narrow" w:cs="Arial"/>
          <w:b/>
        </w:rPr>
        <w:t>1. Oświadczam/y</w:t>
      </w:r>
      <w:r>
        <w:rPr>
          <w:rFonts w:ascii="Arial Narrow" w:hAnsi="Arial Narrow" w:cs="Arial"/>
        </w:rPr>
        <w:t xml:space="preserve"> że, </w:t>
      </w:r>
      <w:r w:rsidR="004238E5">
        <w:rPr>
          <w:rFonts w:ascii="Arial Narrow" w:hAnsi="Arial Narrow" w:cs="Arial"/>
        </w:rPr>
        <w:t>w</w:t>
      </w:r>
      <w:r w:rsidRPr="002517E4">
        <w:rPr>
          <w:rFonts w:ascii="Arial Narrow" w:hAnsi="Arial Narrow" w:cs="Arial"/>
        </w:rPr>
        <w:t xml:space="preserve">ymieniony wyżej </w:t>
      </w:r>
      <w:r w:rsidR="004238E5">
        <w:rPr>
          <w:rFonts w:ascii="Arial Narrow" w:hAnsi="Arial Narrow" w:cs="Arial"/>
        </w:rPr>
        <w:t>w</w:t>
      </w:r>
      <w:r w:rsidRPr="002517E4">
        <w:rPr>
          <w:rFonts w:ascii="Arial Narrow" w:hAnsi="Arial Narrow" w:cs="Arial"/>
        </w:rPr>
        <w:t>ykonawca</w:t>
      </w:r>
      <w:r w:rsidRPr="000038B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 xml:space="preserve"> </w:t>
      </w:r>
      <w:r w:rsidRPr="001D5275">
        <w:rPr>
          <w:rFonts w:ascii="Arial Narrow" w:hAnsi="Arial Narrow" w:cs="Arial"/>
          <w:b/>
          <w:u w:val="single"/>
        </w:rPr>
        <w:t>nie należy</w:t>
      </w:r>
      <w:r w:rsidRPr="000038BF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 xml:space="preserve"> </w:t>
      </w:r>
      <w:r w:rsidRPr="000038BF">
        <w:rPr>
          <w:rFonts w:ascii="Arial Narrow" w:hAnsi="Arial Narrow" w:cs="Arial"/>
          <w:b/>
        </w:rPr>
        <w:t>do grupy kapitałowej</w:t>
      </w:r>
      <w:r w:rsidRPr="001D5275">
        <w:rPr>
          <w:rFonts w:ascii="Arial Narrow" w:hAnsi="Arial Narrow" w:cs="Arial"/>
        </w:rPr>
        <w:t xml:space="preserve">, o której mowa w art. 24 ust. 1 </w:t>
      </w:r>
      <w:proofErr w:type="spellStart"/>
      <w:r w:rsidRPr="001D5275">
        <w:rPr>
          <w:rFonts w:ascii="Arial Narrow" w:hAnsi="Arial Narrow" w:cs="Arial"/>
        </w:rPr>
        <w:t>pkt</w:t>
      </w:r>
      <w:proofErr w:type="spellEnd"/>
      <w:r w:rsidRPr="001D5275">
        <w:rPr>
          <w:rFonts w:ascii="Arial Narrow" w:hAnsi="Arial Narrow" w:cs="Arial"/>
        </w:rPr>
        <w:t xml:space="preserve"> 23 ustawy </w:t>
      </w:r>
      <w:proofErr w:type="spellStart"/>
      <w:r w:rsidRPr="001D5275">
        <w:rPr>
          <w:rFonts w:ascii="Arial Narrow" w:hAnsi="Arial Narrow" w:cs="Arial"/>
        </w:rPr>
        <w:t>Pzp</w:t>
      </w:r>
      <w:proofErr w:type="spellEnd"/>
      <w:r>
        <w:rPr>
          <w:rFonts w:ascii="Arial Narrow" w:hAnsi="Arial Narrow" w:cs="Arial"/>
        </w:rPr>
        <w:t xml:space="preserve"> </w:t>
      </w:r>
    </w:p>
    <w:p w:rsidR="008D00FB" w:rsidRPr="00322698" w:rsidRDefault="008D00FB" w:rsidP="008D00FB">
      <w:pPr>
        <w:widowControl/>
        <w:suppressAutoHyphens w:val="0"/>
        <w:ind w:left="720"/>
        <w:rPr>
          <w:rFonts w:ascii="Arial Narrow" w:hAnsi="Arial Narrow" w:cs="Arial"/>
          <w:b/>
          <w:sz w:val="28"/>
          <w:szCs w:val="28"/>
        </w:rPr>
      </w:pPr>
    </w:p>
    <w:p w:rsidR="008D00FB" w:rsidRPr="00322698" w:rsidRDefault="008D00FB" w:rsidP="008D00FB">
      <w:pPr>
        <w:widowControl/>
        <w:tabs>
          <w:tab w:val="left" w:pos="-180"/>
        </w:tabs>
        <w:suppressAutoHyphens w:val="0"/>
        <w:jc w:val="both"/>
        <w:rPr>
          <w:rFonts w:ascii="Arial Narrow" w:hAnsi="Arial Narrow" w:cs="Arial"/>
          <w:sz w:val="28"/>
          <w:szCs w:val="28"/>
        </w:rPr>
      </w:pPr>
      <w:r w:rsidRPr="00322698">
        <w:rPr>
          <w:rFonts w:ascii="Arial Narrow" w:hAnsi="Arial Narrow" w:cs="Arial"/>
          <w:sz w:val="28"/>
          <w:szCs w:val="28"/>
        </w:rPr>
        <w:t xml:space="preserve">   </w:t>
      </w:r>
    </w:p>
    <w:p w:rsidR="00322698" w:rsidRPr="00322698" w:rsidRDefault="00322698" w:rsidP="008D00FB">
      <w:pPr>
        <w:widowControl/>
        <w:tabs>
          <w:tab w:val="left" w:pos="-180"/>
        </w:tabs>
        <w:suppressAutoHyphens w:val="0"/>
        <w:jc w:val="both"/>
        <w:rPr>
          <w:rFonts w:ascii="Arial Narrow" w:hAnsi="Arial Narrow" w:cs="Arial"/>
          <w:i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606"/>
        <w:gridCol w:w="4606"/>
      </w:tblGrid>
      <w:tr w:rsidR="008D00FB" w:rsidRPr="00811962" w:rsidTr="003E4CB4">
        <w:tc>
          <w:tcPr>
            <w:tcW w:w="4606" w:type="dxa"/>
          </w:tcPr>
          <w:p w:rsidR="008D00FB" w:rsidRPr="00811962" w:rsidRDefault="008D00FB" w:rsidP="003E4CB4">
            <w:pPr>
              <w:widowControl/>
              <w:suppressAutoHyphens w:val="0"/>
              <w:ind w:right="-110"/>
              <w:jc w:val="center"/>
              <w:rPr>
                <w:b/>
              </w:rPr>
            </w:pPr>
            <w:r w:rsidRPr="00811962">
              <w:rPr>
                <w:sz w:val="16"/>
                <w:szCs w:val="16"/>
              </w:rPr>
              <w:t>…………………………………………………………..             (miejscowość i data)</w:t>
            </w:r>
          </w:p>
        </w:tc>
        <w:tc>
          <w:tcPr>
            <w:tcW w:w="4606" w:type="dxa"/>
          </w:tcPr>
          <w:p w:rsidR="008D00FB" w:rsidRPr="00811962" w:rsidRDefault="008D00FB" w:rsidP="003E4CB4">
            <w:pPr>
              <w:widowControl/>
              <w:suppressAutoHyphens w:val="0"/>
              <w:jc w:val="center"/>
              <w:rPr>
                <w:b/>
              </w:rPr>
            </w:pPr>
            <w:r w:rsidRPr="00811962">
              <w:rPr>
                <w:sz w:val="16"/>
                <w:szCs w:val="16"/>
              </w:rPr>
              <w:t xml:space="preserve">…………………………………………………………..       </w:t>
            </w:r>
            <w:r w:rsidRPr="00811962">
              <w:rPr>
                <w:rFonts w:ascii="Arial" w:hAnsi="Arial" w:cs="Arial"/>
              </w:rPr>
              <w:t xml:space="preserve"> </w:t>
            </w:r>
            <w:r w:rsidRPr="00811962">
              <w:rPr>
                <w:rFonts w:ascii="Arial" w:hAnsi="Arial" w:cs="Arial"/>
                <w:sz w:val="16"/>
                <w:szCs w:val="16"/>
              </w:rPr>
              <w:t>(PODPIS OSOBY UPRAWNIONEJ                                                                                                                           DO REPREZENTOWANIA WYKONAWCY)</w:t>
            </w:r>
          </w:p>
        </w:tc>
      </w:tr>
    </w:tbl>
    <w:p w:rsidR="001D17E9" w:rsidRPr="008F57D8" w:rsidRDefault="001D17E9" w:rsidP="008D00FB">
      <w:pPr>
        <w:widowControl/>
        <w:pBdr>
          <w:bottom w:val="single" w:sz="12" w:space="1" w:color="auto"/>
        </w:pBdr>
        <w:suppressAutoHyphens w:val="0"/>
        <w:ind w:right="-2"/>
        <w:rPr>
          <w:rFonts w:ascii="Arial Narrow" w:hAnsi="Arial Narrow" w:cs="Arial"/>
          <w:i/>
          <w:sz w:val="4"/>
          <w:szCs w:val="4"/>
        </w:rPr>
      </w:pPr>
    </w:p>
    <w:p w:rsidR="008D00FB" w:rsidRPr="00353D27" w:rsidRDefault="008D00FB" w:rsidP="008D00FB">
      <w:pPr>
        <w:widowControl/>
        <w:suppressAutoHyphens w:val="0"/>
        <w:ind w:right="-2"/>
        <w:rPr>
          <w:rFonts w:ascii="Arial Narrow" w:hAnsi="Arial Narrow" w:cs="Arial"/>
          <w:i/>
          <w:sz w:val="4"/>
          <w:szCs w:val="4"/>
        </w:rPr>
      </w:pPr>
    </w:p>
    <w:p w:rsidR="001D17E9" w:rsidRPr="00CB6E81" w:rsidRDefault="001D17E9" w:rsidP="001D17E9">
      <w:pPr>
        <w:widowControl/>
        <w:shd w:val="clear" w:color="auto" w:fill="B3B3B3"/>
        <w:suppressAutoHyphens w:val="0"/>
        <w:ind w:left="142" w:right="98"/>
        <w:jc w:val="right"/>
        <w:rPr>
          <w:b/>
          <w:color w:val="FF0000"/>
        </w:rPr>
      </w:pPr>
      <w:r w:rsidRPr="00CB6E81">
        <w:rPr>
          <w:b/>
          <w:color w:val="FF0000"/>
        </w:rPr>
        <w:t xml:space="preserve">Część </w:t>
      </w:r>
      <w:r>
        <w:rPr>
          <w:b/>
          <w:color w:val="FF0000"/>
        </w:rPr>
        <w:t>B</w:t>
      </w:r>
      <w:r w:rsidR="005D47C8" w:rsidRPr="00DB5EF7">
        <w:rPr>
          <w:vertAlign w:val="superscript"/>
        </w:rPr>
        <w:t>*</w:t>
      </w:r>
    </w:p>
    <w:p w:rsidR="008D00FB" w:rsidRPr="002517E4" w:rsidRDefault="008D00FB" w:rsidP="00C043F0">
      <w:pPr>
        <w:widowControl/>
        <w:suppressAutoHyphens w:val="0"/>
        <w:spacing w:after="120"/>
        <w:ind w:left="284" w:hanging="284"/>
        <w:jc w:val="both"/>
        <w:rPr>
          <w:rFonts w:ascii="Arial Narrow" w:hAnsi="Arial Narrow" w:cs="Arial"/>
        </w:rPr>
      </w:pPr>
      <w:r w:rsidRPr="002517E4">
        <w:rPr>
          <w:rFonts w:ascii="Arial Narrow" w:hAnsi="Arial Narrow" w:cs="Arial"/>
          <w:b/>
        </w:rPr>
        <w:t>2.</w:t>
      </w:r>
      <w:r>
        <w:rPr>
          <w:rFonts w:ascii="Arial Narrow" w:hAnsi="Arial Narrow" w:cs="Arial"/>
        </w:rPr>
        <w:t xml:space="preserve">  </w:t>
      </w:r>
      <w:r w:rsidRPr="00663467">
        <w:rPr>
          <w:rFonts w:ascii="Arial Narrow" w:hAnsi="Arial Narrow" w:cs="Arial"/>
          <w:b/>
        </w:rPr>
        <w:t>Oświadczam/y</w:t>
      </w:r>
      <w:r>
        <w:rPr>
          <w:rFonts w:ascii="Arial Narrow" w:hAnsi="Arial Narrow" w:cs="Arial"/>
        </w:rPr>
        <w:t xml:space="preserve"> że, </w:t>
      </w:r>
      <w:r w:rsidR="00A063B1">
        <w:rPr>
          <w:rFonts w:ascii="Arial Narrow" w:hAnsi="Arial Narrow" w:cs="Arial"/>
        </w:rPr>
        <w:t>w</w:t>
      </w:r>
      <w:r w:rsidRPr="002517E4">
        <w:rPr>
          <w:rFonts w:ascii="Arial Narrow" w:hAnsi="Arial Narrow" w:cs="Arial"/>
        </w:rPr>
        <w:t xml:space="preserve">ymieniony wyżej </w:t>
      </w:r>
      <w:r w:rsidR="00A063B1">
        <w:rPr>
          <w:rFonts w:ascii="Arial Narrow" w:hAnsi="Arial Narrow" w:cs="Arial"/>
        </w:rPr>
        <w:t>w</w:t>
      </w:r>
      <w:r w:rsidRPr="002517E4">
        <w:rPr>
          <w:rFonts w:ascii="Arial Narrow" w:hAnsi="Arial Narrow" w:cs="Arial"/>
        </w:rPr>
        <w:t>ykonawca</w:t>
      </w:r>
      <w:r>
        <w:rPr>
          <w:rFonts w:ascii="Arial Narrow" w:hAnsi="Arial Narrow" w:cs="Arial"/>
          <w:b/>
        </w:rPr>
        <w:t xml:space="preserve"> </w:t>
      </w:r>
      <w:r w:rsidRPr="00663467">
        <w:rPr>
          <w:rFonts w:ascii="Arial Narrow" w:hAnsi="Arial Narrow" w:cs="Arial"/>
          <w:b/>
          <w:u w:val="single"/>
        </w:rPr>
        <w:t>należy</w:t>
      </w:r>
      <w:r w:rsidRPr="000038BF">
        <w:rPr>
          <w:rFonts w:ascii="Arial Narrow" w:hAnsi="Arial Narrow" w:cs="Arial"/>
          <w:b/>
        </w:rPr>
        <w:t xml:space="preserve"> do </w:t>
      </w:r>
      <w:r>
        <w:rPr>
          <w:rFonts w:ascii="Arial Narrow" w:hAnsi="Arial Narrow" w:cs="Arial"/>
          <w:b/>
        </w:rPr>
        <w:t xml:space="preserve">tej samej </w:t>
      </w:r>
      <w:r w:rsidRPr="000038BF">
        <w:rPr>
          <w:rFonts w:ascii="Arial Narrow" w:hAnsi="Arial Narrow" w:cs="Arial"/>
          <w:b/>
        </w:rPr>
        <w:t>grupy kapitałowej</w:t>
      </w:r>
      <w:r>
        <w:rPr>
          <w:rFonts w:ascii="Arial Narrow" w:hAnsi="Arial Narrow" w:cs="Arial"/>
        </w:rPr>
        <w:t xml:space="preserve">, </w:t>
      </w:r>
      <w:r>
        <w:rPr>
          <w:rFonts w:ascii="Arial Narrow" w:hAnsi="Arial Narrow" w:cs="Arial"/>
        </w:rPr>
        <w:br/>
      </w:r>
      <w:r w:rsidRPr="001D5275">
        <w:rPr>
          <w:rFonts w:ascii="Arial Narrow" w:hAnsi="Arial Narrow" w:cs="Arial"/>
        </w:rPr>
        <w:t xml:space="preserve">o której mowa w art. 24 ust. 1 </w:t>
      </w:r>
      <w:proofErr w:type="spellStart"/>
      <w:r w:rsidRPr="001D5275">
        <w:rPr>
          <w:rFonts w:ascii="Arial Narrow" w:hAnsi="Arial Narrow" w:cs="Arial"/>
        </w:rPr>
        <w:t>pkt</w:t>
      </w:r>
      <w:proofErr w:type="spellEnd"/>
      <w:r w:rsidRPr="001D5275">
        <w:rPr>
          <w:rFonts w:ascii="Arial Narrow" w:hAnsi="Arial Narrow" w:cs="Arial"/>
        </w:rPr>
        <w:t xml:space="preserve"> 23 ustawy </w:t>
      </w:r>
      <w:proofErr w:type="spellStart"/>
      <w:r w:rsidRPr="001D5275">
        <w:rPr>
          <w:rFonts w:ascii="Arial Narrow" w:hAnsi="Arial Narrow" w:cs="Arial"/>
        </w:rPr>
        <w:t>Pzp</w:t>
      </w:r>
      <w:proofErr w:type="spellEnd"/>
      <w:r>
        <w:rPr>
          <w:rFonts w:ascii="Arial Narrow" w:hAnsi="Arial Narrow" w:cs="Arial"/>
        </w:rPr>
        <w:t xml:space="preserve">, w skład której wchodzą następujący </w:t>
      </w:r>
      <w:r w:rsidR="004238E5">
        <w:rPr>
          <w:rFonts w:ascii="Arial Narrow" w:hAnsi="Arial Narrow" w:cs="Arial"/>
        </w:rPr>
        <w:t>w</w:t>
      </w:r>
      <w:r>
        <w:rPr>
          <w:rFonts w:ascii="Arial Narrow" w:hAnsi="Arial Narrow" w:cs="Arial"/>
        </w:rPr>
        <w:t>ykonawcy, którzy złożyli ofertę w przedmiotowym postępowaniu: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677"/>
        <w:gridCol w:w="3650"/>
      </w:tblGrid>
      <w:tr w:rsidR="008D00FB" w:rsidRPr="00ED578F" w:rsidTr="003E4CB4">
        <w:tc>
          <w:tcPr>
            <w:tcW w:w="675" w:type="dxa"/>
            <w:vAlign w:val="center"/>
          </w:tcPr>
          <w:p w:rsidR="008D00FB" w:rsidRPr="00ED578F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b/>
              </w:rPr>
            </w:pPr>
            <w:r w:rsidRPr="00ED578F">
              <w:rPr>
                <w:rFonts w:ascii="Arial Narrow" w:hAnsi="Arial Narrow" w:cs="Arial"/>
                <w:b/>
              </w:rPr>
              <w:t>Lp.</w:t>
            </w:r>
          </w:p>
        </w:tc>
        <w:tc>
          <w:tcPr>
            <w:tcW w:w="4678" w:type="dxa"/>
            <w:vAlign w:val="center"/>
          </w:tcPr>
          <w:p w:rsidR="008D00FB" w:rsidRPr="00ED578F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b/>
              </w:rPr>
            </w:pPr>
            <w:r w:rsidRPr="00ED578F">
              <w:rPr>
                <w:rFonts w:ascii="Arial Narrow" w:hAnsi="Arial Narrow" w:cs="Arial"/>
                <w:b/>
              </w:rPr>
              <w:t>Nazwa (firma)</w:t>
            </w:r>
          </w:p>
        </w:tc>
        <w:tc>
          <w:tcPr>
            <w:tcW w:w="3650" w:type="dxa"/>
            <w:vAlign w:val="center"/>
          </w:tcPr>
          <w:p w:rsidR="008D00FB" w:rsidRPr="00ED578F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b/>
              </w:rPr>
            </w:pPr>
            <w:r w:rsidRPr="00ED578F">
              <w:rPr>
                <w:rFonts w:ascii="Arial Narrow" w:hAnsi="Arial Narrow" w:cs="Arial"/>
                <w:b/>
              </w:rPr>
              <w:t>Adres</w:t>
            </w:r>
          </w:p>
        </w:tc>
      </w:tr>
      <w:tr w:rsidR="008D00FB" w:rsidRPr="00ED578F" w:rsidTr="003E4CB4">
        <w:tc>
          <w:tcPr>
            <w:tcW w:w="675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F57D8">
              <w:rPr>
                <w:rFonts w:ascii="Arial Narrow" w:hAnsi="Arial Narrow" w:cs="Arial"/>
                <w:sz w:val="16"/>
                <w:szCs w:val="16"/>
              </w:rPr>
              <w:t>1.</w:t>
            </w:r>
          </w:p>
        </w:tc>
        <w:tc>
          <w:tcPr>
            <w:tcW w:w="4678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50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8D00FB" w:rsidRPr="00ED578F" w:rsidTr="003E4CB4">
        <w:tc>
          <w:tcPr>
            <w:tcW w:w="675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8F57D8">
              <w:rPr>
                <w:rFonts w:ascii="Arial Narrow" w:hAnsi="Arial Narrow" w:cs="Arial"/>
                <w:sz w:val="16"/>
                <w:szCs w:val="16"/>
              </w:rPr>
              <w:t>2.</w:t>
            </w:r>
          </w:p>
        </w:tc>
        <w:tc>
          <w:tcPr>
            <w:tcW w:w="4678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650" w:type="dxa"/>
          </w:tcPr>
          <w:p w:rsidR="008D00FB" w:rsidRPr="008F57D8" w:rsidRDefault="008D00FB" w:rsidP="003E4CB4">
            <w:pPr>
              <w:widowControl/>
              <w:suppressAutoHyphens w:val="0"/>
              <w:spacing w:after="12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C043F0" w:rsidRPr="00322698" w:rsidRDefault="0086518A" w:rsidP="008D00FB">
      <w:pPr>
        <w:widowControl/>
        <w:suppressAutoHyphens w:val="0"/>
        <w:spacing w:after="120"/>
        <w:ind w:left="284" w:hanging="284"/>
        <w:rPr>
          <w:rFonts w:ascii="Arial Narrow" w:hAnsi="Arial Narrow" w:cs="Arial"/>
          <w:sz w:val="32"/>
          <w:szCs w:val="32"/>
        </w:rPr>
      </w:pPr>
      <w:r>
        <w:rPr>
          <w:rFonts w:ascii="Arial Narrow" w:hAnsi="Arial Narrow" w:cs="Arial"/>
          <w:sz w:val="22"/>
          <w:szCs w:val="22"/>
        </w:rPr>
        <w:br/>
      </w: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4606"/>
        <w:gridCol w:w="4606"/>
      </w:tblGrid>
      <w:tr w:rsidR="008D00FB" w:rsidRPr="00811962" w:rsidTr="003E4CB4">
        <w:tc>
          <w:tcPr>
            <w:tcW w:w="4606" w:type="dxa"/>
          </w:tcPr>
          <w:p w:rsidR="008D00FB" w:rsidRPr="00811962" w:rsidRDefault="008D00FB" w:rsidP="003E4CB4">
            <w:pPr>
              <w:widowControl/>
              <w:suppressAutoHyphens w:val="0"/>
              <w:ind w:right="-110"/>
              <w:jc w:val="center"/>
              <w:rPr>
                <w:b/>
              </w:rPr>
            </w:pPr>
            <w:r w:rsidRPr="00811962">
              <w:rPr>
                <w:sz w:val="16"/>
                <w:szCs w:val="16"/>
              </w:rPr>
              <w:t>…………………………………………………………..             (miejscowość i data)</w:t>
            </w:r>
          </w:p>
        </w:tc>
        <w:tc>
          <w:tcPr>
            <w:tcW w:w="4606" w:type="dxa"/>
          </w:tcPr>
          <w:p w:rsidR="008D00FB" w:rsidRPr="00811962" w:rsidRDefault="008D00FB" w:rsidP="003E4CB4">
            <w:pPr>
              <w:widowControl/>
              <w:suppressAutoHyphens w:val="0"/>
              <w:jc w:val="center"/>
              <w:rPr>
                <w:b/>
              </w:rPr>
            </w:pPr>
            <w:r w:rsidRPr="00811962">
              <w:rPr>
                <w:sz w:val="16"/>
                <w:szCs w:val="16"/>
              </w:rPr>
              <w:t xml:space="preserve">…………………………………………………………..       </w:t>
            </w:r>
            <w:r w:rsidRPr="00811962">
              <w:rPr>
                <w:rFonts w:ascii="Arial" w:hAnsi="Arial" w:cs="Arial"/>
              </w:rPr>
              <w:t xml:space="preserve"> </w:t>
            </w:r>
            <w:r w:rsidRPr="00811962">
              <w:rPr>
                <w:rFonts w:ascii="Arial" w:hAnsi="Arial" w:cs="Arial"/>
                <w:sz w:val="16"/>
                <w:szCs w:val="16"/>
              </w:rPr>
              <w:t>(PODPIS OSOBY UPRAWNIONEJ                                                                                                                           DO REPREZENTOWANIA WYKONAWCY)</w:t>
            </w:r>
          </w:p>
        </w:tc>
      </w:tr>
    </w:tbl>
    <w:p w:rsidR="009F654C" w:rsidRDefault="009F654C" w:rsidP="000B21AE">
      <w:pPr>
        <w:pStyle w:val="Tekstpodstawowy3"/>
        <w:tabs>
          <w:tab w:val="left" w:pos="426"/>
          <w:tab w:val="left" w:pos="709"/>
        </w:tabs>
        <w:suppressAutoHyphens w:val="0"/>
        <w:jc w:val="right"/>
        <w:rPr>
          <w:bCs w:val="0"/>
          <w:sz w:val="20"/>
          <w:szCs w:val="20"/>
          <w:u w:val="single"/>
          <w:lang w:eastAsia="pl-PL"/>
        </w:rPr>
      </w:pPr>
    </w:p>
    <w:sectPr w:rsidR="009F654C" w:rsidSect="00647DA5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147" w:rsidRDefault="00C94147">
      <w:pPr>
        <w:widowControl/>
        <w:suppressAutoHyphens w:val="0"/>
      </w:pPr>
      <w:r>
        <w:separator/>
      </w:r>
    </w:p>
  </w:endnote>
  <w:endnote w:type="continuationSeparator" w:id="0">
    <w:p w:rsidR="00C94147" w:rsidRDefault="00C94147">
      <w:pPr>
        <w:widowControl/>
        <w:suppressAutoHyphens w:val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, 'Arial Unicode MS'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21" w:rsidRDefault="00A64A9A" w:rsidP="003240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132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91321" w:rsidRDefault="00191321" w:rsidP="003240B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21" w:rsidRDefault="00A64A9A" w:rsidP="003240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132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2269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191321" w:rsidRDefault="00191321" w:rsidP="003240B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147" w:rsidRDefault="00C94147">
      <w:pPr>
        <w:widowControl/>
        <w:suppressAutoHyphens w:val="0"/>
      </w:pPr>
      <w:r>
        <w:separator/>
      </w:r>
    </w:p>
  </w:footnote>
  <w:footnote w:type="continuationSeparator" w:id="0">
    <w:p w:rsidR="00C94147" w:rsidRDefault="00C94147">
      <w:pPr>
        <w:widowControl/>
        <w:suppressAutoHyphens w:val="0"/>
      </w:pPr>
      <w:r>
        <w:continuationSeparator/>
      </w:r>
    </w:p>
  </w:footnote>
  <w:footnote w:id="1">
    <w:p w:rsidR="00191321" w:rsidRPr="0086518A" w:rsidRDefault="00191321" w:rsidP="0086518A">
      <w:pPr>
        <w:pStyle w:val="Tekstprzypisudolnego"/>
        <w:tabs>
          <w:tab w:val="left" w:pos="29520"/>
        </w:tabs>
        <w:ind w:left="284" w:hanging="284"/>
        <w:rPr>
          <w:rFonts w:ascii="Arial" w:hAnsi="Arial" w:cs="Arial"/>
          <w:b/>
          <w:sz w:val="16"/>
          <w:szCs w:val="16"/>
          <w:lang w:val="pl-PL"/>
        </w:rPr>
      </w:pPr>
      <w:r w:rsidRPr="006D2BA3">
        <w:rPr>
          <w:rStyle w:val="Znakiprzypiswdolnych"/>
          <w:rFonts w:ascii="Arial" w:hAnsi="Arial"/>
          <w:sz w:val="18"/>
          <w:szCs w:val="18"/>
        </w:rPr>
        <w:footnoteRef/>
      </w:r>
      <w:r w:rsidRPr="006D2BA3">
        <w:rPr>
          <w:rFonts w:ascii="Arial" w:hAnsi="Arial" w:cs="Arial"/>
          <w:sz w:val="18"/>
          <w:szCs w:val="18"/>
          <w:lang w:val="pl-PL"/>
        </w:rPr>
        <w:tab/>
      </w:r>
      <w:r w:rsidRPr="0086518A">
        <w:rPr>
          <w:rFonts w:ascii="Arial" w:hAnsi="Arial" w:cs="Arial"/>
          <w:sz w:val="14"/>
          <w:szCs w:val="14"/>
          <w:lang w:val="pl-PL"/>
        </w:rPr>
        <w:t xml:space="preserve">w przypadku podmiotów występujących wspólnie (oferta wspólna) oświadczenie składa </w:t>
      </w:r>
      <w:r w:rsidRPr="0086518A">
        <w:rPr>
          <w:rFonts w:ascii="Arial" w:hAnsi="Arial" w:cs="Arial"/>
          <w:b/>
          <w:sz w:val="14"/>
          <w:szCs w:val="14"/>
          <w:lang w:val="pl-PL"/>
        </w:rPr>
        <w:t>każdy z Partnerów</w:t>
      </w:r>
    </w:p>
    <w:p w:rsidR="00462D53" w:rsidRDefault="00191321" w:rsidP="001D17E9">
      <w:pPr>
        <w:pStyle w:val="Tekstpodstawowy3"/>
        <w:tabs>
          <w:tab w:val="left" w:pos="142"/>
          <w:tab w:val="left" w:pos="709"/>
        </w:tabs>
        <w:suppressAutoHyphens w:val="0"/>
        <w:jc w:val="left"/>
      </w:pPr>
      <w:r w:rsidRPr="00DB5EF7">
        <w:rPr>
          <w:b w:val="0"/>
          <w:bCs w:val="0"/>
          <w:vertAlign w:val="superscript"/>
          <w:lang w:eastAsia="pl-PL"/>
        </w:rPr>
        <w:t>*</w:t>
      </w:r>
      <w:r w:rsidRPr="00DB5EF7">
        <w:rPr>
          <w:rFonts w:ascii="Arial" w:hAnsi="Arial" w:cs="Arial"/>
          <w:b w:val="0"/>
          <w:bCs w:val="0"/>
          <w:vertAlign w:val="superscript"/>
        </w:rPr>
        <w:t xml:space="preserve"> </w:t>
      </w:r>
      <w:r>
        <w:rPr>
          <w:rFonts w:ascii="Arial" w:hAnsi="Arial" w:cs="Arial"/>
          <w:b w:val="0"/>
          <w:bCs w:val="0"/>
          <w:vertAlign w:val="superscript"/>
        </w:rPr>
        <w:t xml:space="preserve">- </w:t>
      </w:r>
      <w:r w:rsidRPr="0086518A">
        <w:rPr>
          <w:rFonts w:ascii="Arial Narrow" w:hAnsi="Arial Narrow" w:cs="Arial"/>
          <w:b w:val="0"/>
          <w:bCs w:val="0"/>
          <w:i/>
          <w:sz w:val="14"/>
          <w:szCs w:val="14"/>
          <w:lang w:eastAsia="pl-PL"/>
        </w:rPr>
        <w:t xml:space="preserve">należy wypełnić </w:t>
      </w:r>
      <w:r w:rsidRPr="0086518A">
        <w:rPr>
          <w:rFonts w:ascii="Arial Narrow" w:hAnsi="Arial Narrow" w:cs="Arial"/>
          <w:bCs w:val="0"/>
          <w:i/>
          <w:sz w:val="14"/>
          <w:szCs w:val="14"/>
          <w:lang w:eastAsia="pl-PL"/>
        </w:rPr>
        <w:t>jedną</w:t>
      </w:r>
      <w:r w:rsidRPr="0086518A">
        <w:rPr>
          <w:rFonts w:ascii="Arial Narrow" w:hAnsi="Arial Narrow" w:cs="Arial"/>
          <w:b w:val="0"/>
          <w:bCs w:val="0"/>
          <w:i/>
          <w:sz w:val="14"/>
          <w:szCs w:val="14"/>
          <w:lang w:eastAsia="pl-PL"/>
        </w:rPr>
        <w:t>, właściwą część dokumentu; niepotrzebne skreślić</w:t>
      </w:r>
      <w:r w:rsidRPr="0086518A">
        <w:rPr>
          <w:rFonts w:ascii="Arial" w:hAnsi="Arial" w:cs="Arial"/>
          <w:b w:val="0"/>
          <w:bCs w:val="0"/>
          <w:sz w:val="14"/>
          <w:szCs w:val="14"/>
          <w:vertAlign w:val="superscript"/>
        </w:rPr>
        <w:t xml:space="preserve"> </w:t>
      </w:r>
    </w:p>
  </w:footnote>
  <w:footnote w:id="2">
    <w:p w:rsidR="00462D53" w:rsidRPr="00322698" w:rsidRDefault="00191321" w:rsidP="001D17E9">
      <w:pPr>
        <w:pStyle w:val="Tekstprzypisudolnego"/>
        <w:ind w:left="142" w:firstLine="0"/>
        <w:jc w:val="both"/>
        <w:rPr>
          <w:lang w:val="pl-PL"/>
        </w:rPr>
      </w:pPr>
      <w:r w:rsidRPr="0086518A">
        <w:rPr>
          <w:sz w:val="14"/>
          <w:szCs w:val="14"/>
          <w:lang w:val="pl-PL"/>
        </w:rPr>
        <w:t xml:space="preserve">Wykonawca w przypadku </w:t>
      </w:r>
      <w:r w:rsidRPr="0086518A">
        <w:rPr>
          <w:iCs/>
          <w:sz w:val="14"/>
          <w:szCs w:val="14"/>
          <w:lang w:val="pl-PL"/>
        </w:rPr>
        <w:t xml:space="preserve">braku przynależności do grupy kapitałowej wypełnia </w:t>
      </w:r>
      <w:r w:rsidRPr="0086518A">
        <w:rPr>
          <w:iCs/>
          <w:sz w:val="14"/>
          <w:szCs w:val="14"/>
          <w:u w:val="single"/>
          <w:lang w:val="pl-PL"/>
        </w:rPr>
        <w:t>tylko Część A</w:t>
      </w:r>
      <w:r w:rsidRPr="0086518A">
        <w:rPr>
          <w:iCs/>
          <w:sz w:val="14"/>
          <w:szCs w:val="14"/>
          <w:lang w:val="pl-PL"/>
        </w:rPr>
        <w:t xml:space="preserve"> załącznika (nie wypełnia Części B) natomiast </w:t>
      </w:r>
      <w:r w:rsidRPr="0086518A">
        <w:rPr>
          <w:sz w:val="14"/>
          <w:szCs w:val="14"/>
          <w:lang w:val="pl-PL"/>
        </w:rPr>
        <w:t xml:space="preserve">w przypadku </w:t>
      </w:r>
      <w:r w:rsidRPr="0086518A">
        <w:rPr>
          <w:iCs/>
          <w:sz w:val="14"/>
          <w:szCs w:val="14"/>
          <w:lang w:val="pl-PL"/>
        </w:rPr>
        <w:t xml:space="preserve"> przynależności do grupy kapitałowej wypełnia </w:t>
      </w:r>
      <w:r w:rsidRPr="0086518A">
        <w:rPr>
          <w:iCs/>
          <w:sz w:val="14"/>
          <w:szCs w:val="14"/>
          <w:u w:val="single"/>
          <w:lang w:val="pl-PL"/>
        </w:rPr>
        <w:t>tylko Część B</w:t>
      </w:r>
      <w:r w:rsidRPr="0086518A">
        <w:rPr>
          <w:iCs/>
          <w:sz w:val="14"/>
          <w:szCs w:val="14"/>
          <w:lang w:val="pl-PL"/>
        </w:rPr>
        <w:t xml:space="preserve"> (nie wypełnia Części A).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321" w:rsidRDefault="00191321" w:rsidP="00507617">
    <w:pPr>
      <w:pStyle w:val="Nagwek"/>
      <w:rPr>
        <w:b/>
        <w:color w:val="C0C0C0"/>
      </w:rPr>
    </w:pPr>
    <w:r w:rsidRPr="00D119F8">
      <w:rPr>
        <w:b/>
        <w:color w:val="C0C0C0"/>
      </w:rPr>
      <w:t>RI.271</w:t>
    </w:r>
    <w:r w:rsidR="000B21AE" w:rsidRPr="00D119F8">
      <w:rPr>
        <w:b/>
        <w:color w:val="C0C0C0"/>
      </w:rPr>
      <w:t>.</w:t>
    </w:r>
    <w:r w:rsidR="008F57D8" w:rsidRPr="00D119F8">
      <w:rPr>
        <w:b/>
        <w:color w:val="C0C0C0"/>
      </w:rPr>
      <w:t>1</w:t>
    </w:r>
    <w:r w:rsidR="002B7BEC">
      <w:rPr>
        <w:b/>
        <w:color w:val="C0C0C0"/>
      </w:rPr>
      <w:t>3</w:t>
    </w:r>
    <w:r w:rsidRPr="00D119F8">
      <w:rPr>
        <w:b/>
        <w:color w:val="C0C0C0"/>
      </w:rPr>
      <w:t>.20</w:t>
    </w:r>
    <w:r w:rsidR="000B21AE" w:rsidRPr="00D119F8">
      <w:rPr>
        <w:b/>
        <w:color w:val="C0C0C0"/>
      </w:rPr>
      <w:t>20</w:t>
    </w:r>
  </w:p>
  <w:p w:rsidR="00191321" w:rsidRDefault="00191321" w:rsidP="008D5EE1">
    <w:pPr>
      <w:pStyle w:val="Nagwek"/>
      <w:spacing w:after="240"/>
      <w:jc w:val="center"/>
    </w:pPr>
    <w:r w:rsidRPr="00717117">
      <w:rPr>
        <w:b/>
        <w:color w:val="C0C0C0"/>
      </w:rPr>
      <w:t>GMINA I</w:t>
    </w:r>
    <w:r>
      <w:rPr>
        <w:b/>
        <w:color w:val="C0C0C0"/>
      </w:rPr>
      <w:t>N</w:t>
    </w:r>
    <w:r w:rsidRPr="00717117">
      <w:rPr>
        <w:b/>
        <w:color w:val="C0C0C0"/>
      </w:rPr>
      <w:t>OWŁÓDZ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6.25pt;height:57pt" o:bullet="t">
        <v:imagedata r:id="rId1" o:title=""/>
      </v:shape>
    </w:pict>
  </w:numPicBullet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4140"/>
        </w:tabs>
        <w:ind w:left="4140" w:hanging="360"/>
      </w:pPr>
      <w:rPr>
        <w:rFonts w:ascii="Symbol" w:hAnsi="Symbol"/>
      </w:rPr>
    </w:lvl>
  </w:abstractNum>
  <w:abstractNum w:abstractNumId="1">
    <w:nsid w:val="00000005"/>
    <w:multiLevelType w:val="multilevel"/>
    <w:tmpl w:val="05FAA80E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5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5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5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5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5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8A2AE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>
    <w:nsid w:val="00000009"/>
    <w:multiLevelType w:val="multilevel"/>
    <w:tmpl w:val="00000009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>
    <w:nsid w:val="0000000C"/>
    <w:multiLevelType w:val="multilevel"/>
    <w:tmpl w:val="64BCFBB6"/>
    <w:name w:val="WW8Num6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bCs w:val="0"/>
        <w:i w:val="0"/>
        <w:iCs w:val="0"/>
        <w:strike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211"/>
        </w:tabs>
        <w:ind w:left="1211" w:hanging="360"/>
      </w:pPr>
      <w:rPr>
        <w:rFonts w:ascii="Symbol" w:hAnsi="Symbol" w:cs="Times New Roman"/>
        <w:b w:val="0"/>
        <w:bCs w:val="0"/>
        <w:i w:val="0"/>
        <w:iCs w:val="0"/>
        <w:sz w:val="22"/>
      </w:rPr>
    </w:lvl>
    <w:lvl w:ilvl="5">
      <w:start w:val="1"/>
      <w:numFmt w:val="decimal"/>
      <w:lvlText w:val="%6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0000014"/>
    <w:multiLevelType w:val="multi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15"/>
    <w:multiLevelType w:val="multilevel"/>
    <w:tmpl w:val="00000015"/>
    <w:name w:val="WW8Num2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17"/>
    <w:multiLevelType w:val="multilevel"/>
    <w:tmpl w:val="3938A7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>
    <w:nsid w:val="00000018"/>
    <w:multiLevelType w:val="multilevel"/>
    <w:tmpl w:val="9DFA1966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2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2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2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2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2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2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>
    <w:nsid w:val="00000019"/>
    <w:multiLevelType w:val="multilevel"/>
    <w:tmpl w:val="5114ED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1E"/>
    <w:multiLevelType w:val="multilevel"/>
    <w:tmpl w:val="0000001E"/>
    <w:name w:val="WW8Num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1F"/>
    <w:multiLevelType w:val="multilevel"/>
    <w:tmpl w:val="0000001F"/>
    <w:name w:val="WW8Num3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23"/>
    <w:multiLevelType w:val="singleLevel"/>
    <w:tmpl w:val="00000023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5">
    <w:nsid w:val="00000025"/>
    <w:multiLevelType w:val="singleLevel"/>
    <w:tmpl w:val="00000025"/>
    <w:name w:val="WW8Num41"/>
    <w:lvl w:ilvl="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</w:abstractNum>
  <w:abstractNum w:abstractNumId="16">
    <w:nsid w:val="00000026"/>
    <w:multiLevelType w:val="multilevel"/>
    <w:tmpl w:val="F65A6B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27"/>
    <w:multiLevelType w:val="multilevel"/>
    <w:tmpl w:val="00000027"/>
    <w:name w:val="WW8Num3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29"/>
    <w:multiLevelType w:val="multilevel"/>
    <w:tmpl w:val="000000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2A"/>
    <w:multiLevelType w:val="multilevel"/>
    <w:tmpl w:val="4D841B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trike w:val="0"/>
        <w:color w:val="auto"/>
        <w:sz w:val="21"/>
        <w:szCs w:val="21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2B"/>
    <w:multiLevelType w:val="singleLevel"/>
    <w:tmpl w:val="0000002B"/>
    <w:name w:val="WW8Num48"/>
    <w:lvl w:ilvl="0">
      <w:start w:val="1"/>
      <w:numFmt w:val="bullet"/>
      <w:lvlText w:val=""/>
      <w:lvlJc w:val="left"/>
      <w:pPr>
        <w:tabs>
          <w:tab w:val="num" w:pos="4317"/>
        </w:tabs>
        <w:ind w:left="4317" w:hanging="360"/>
      </w:pPr>
      <w:rPr>
        <w:rFonts w:ascii="Symbol" w:hAnsi="Symbol"/>
      </w:rPr>
    </w:lvl>
  </w:abstractNum>
  <w:abstractNum w:abstractNumId="21">
    <w:nsid w:val="0000002C"/>
    <w:multiLevelType w:val="singleLevel"/>
    <w:tmpl w:val="0000002C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22">
    <w:nsid w:val="0000002D"/>
    <w:multiLevelType w:val="multilevel"/>
    <w:tmpl w:val="A64A0FEE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4">
    <w:nsid w:val="0000002F"/>
    <w:multiLevelType w:val="multilevel"/>
    <w:tmpl w:val="32D2133C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5">
    <w:nsid w:val="00000030"/>
    <w:multiLevelType w:val="multilevel"/>
    <w:tmpl w:val="24622C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>
    <w:nsid w:val="00000031"/>
    <w:multiLevelType w:val="multilevel"/>
    <w:tmpl w:val="E5884F8C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7">
    <w:nsid w:val="00000032"/>
    <w:multiLevelType w:val="singleLevel"/>
    <w:tmpl w:val="00000032"/>
    <w:name w:val="WW8Num55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</w:abstractNum>
  <w:abstractNum w:abstractNumId="28">
    <w:nsid w:val="00000034"/>
    <w:multiLevelType w:val="singleLevel"/>
    <w:tmpl w:val="E1E4A97A"/>
    <w:name w:val="WW8Num57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cs="Times New Roman"/>
        <w:b/>
      </w:rPr>
    </w:lvl>
  </w:abstractNum>
  <w:abstractNum w:abstractNumId="29">
    <w:nsid w:val="00000036"/>
    <w:multiLevelType w:val="singleLevel"/>
    <w:tmpl w:val="B602DD58"/>
    <w:name w:val="WW8Num59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</w:abstractNum>
  <w:abstractNum w:abstractNumId="30">
    <w:nsid w:val="00000038"/>
    <w:multiLevelType w:val="multilevel"/>
    <w:tmpl w:val="A1E209B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/>
        <w:strike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31">
    <w:nsid w:val="0000003B"/>
    <w:multiLevelType w:val="multilevel"/>
    <w:tmpl w:val="C7CC54DC"/>
    <w:name w:val="WW8Num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/>
      </w:rPr>
    </w:lvl>
    <w:lvl w:ilvl="3">
      <w:start w:val="2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2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2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2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2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>
    <w:nsid w:val="0000003C"/>
    <w:multiLevelType w:val="multilevel"/>
    <w:tmpl w:val="0000003C"/>
    <w:name w:val="WW8Num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3">
    <w:nsid w:val="0000003D"/>
    <w:multiLevelType w:val="singleLevel"/>
    <w:tmpl w:val="07A22EB4"/>
    <w:name w:val="WW8Num66"/>
    <w:lvl w:ilvl="0">
      <w:start w:val="1"/>
      <w:numFmt w:val="bullet"/>
      <w:lvlText w:val=""/>
      <w:lvlJc w:val="left"/>
      <w:pPr>
        <w:tabs>
          <w:tab w:val="num" w:pos="4317"/>
        </w:tabs>
        <w:ind w:left="4317" w:hanging="360"/>
      </w:pPr>
      <w:rPr>
        <w:rFonts w:ascii="Symbol" w:hAnsi="Symbol"/>
        <w:color w:val="auto"/>
      </w:rPr>
    </w:lvl>
  </w:abstractNum>
  <w:abstractNum w:abstractNumId="34">
    <w:nsid w:val="0000003F"/>
    <w:multiLevelType w:val="singleLevel"/>
    <w:tmpl w:val="8542C700"/>
    <w:name w:val="WW8Num69"/>
    <w:lvl w:ilvl="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cs="Times New Roman" w:hint="default"/>
        <w:b/>
        <w:color w:val="auto"/>
        <w:sz w:val="24"/>
        <w:szCs w:val="24"/>
      </w:rPr>
    </w:lvl>
  </w:abstractNum>
  <w:abstractNum w:abstractNumId="35">
    <w:nsid w:val="00000040"/>
    <w:multiLevelType w:val="multilevel"/>
    <w:tmpl w:val="00000040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009E5C17"/>
    <w:multiLevelType w:val="multilevel"/>
    <w:tmpl w:val="41DC2A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Zero"/>
      <w:lvlText w:val="%1.%2.%3.%4"/>
      <w:lvlJc w:val="left"/>
      <w:pPr>
        <w:ind w:left="533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cs="Times New Roman" w:hint="default"/>
      </w:rPr>
    </w:lvl>
  </w:abstractNum>
  <w:abstractNum w:abstractNumId="37">
    <w:nsid w:val="00EC1250"/>
    <w:multiLevelType w:val="hybridMultilevel"/>
    <w:tmpl w:val="154C78E2"/>
    <w:name w:val="WW8Num5422"/>
    <w:lvl w:ilvl="0" w:tplc="FFFFFFFF">
      <w:start w:val="1"/>
      <w:numFmt w:val="bullet"/>
      <w:lvlText w:val=""/>
      <w:lvlJc w:val="left"/>
      <w:pPr>
        <w:tabs>
          <w:tab w:val="num" w:pos="1926"/>
        </w:tabs>
        <w:ind w:left="192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8">
    <w:nsid w:val="019B3912"/>
    <w:multiLevelType w:val="multilevel"/>
    <w:tmpl w:val="5658DD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cs="Times New Roman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cs="Times New Roman" w:hint="default"/>
        <w:sz w:val="24"/>
      </w:rPr>
    </w:lvl>
  </w:abstractNum>
  <w:abstractNum w:abstractNumId="39">
    <w:nsid w:val="02187864"/>
    <w:multiLevelType w:val="hybridMultilevel"/>
    <w:tmpl w:val="E14E03AC"/>
    <w:lvl w:ilvl="0" w:tplc="B2F887EA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0">
    <w:nsid w:val="03AD415A"/>
    <w:multiLevelType w:val="hybridMultilevel"/>
    <w:tmpl w:val="9F368ABC"/>
    <w:name w:val="WW8Num54243"/>
    <w:lvl w:ilvl="0" w:tplc="FFFFFFF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044509D7"/>
    <w:multiLevelType w:val="multilevel"/>
    <w:tmpl w:val="F31063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2">
    <w:nsid w:val="04F96977"/>
    <w:multiLevelType w:val="multilevel"/>
    <w:tmpl w:val="79B0BF8E"/>
    <w:name w:val="WW8Num5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upperRoman"/>
      <w:isLgl/>
      <w:lvlText w:val="%2."/>
      <w:lvlJc w:val="left"/>
      <w:pPr>
        <w:ind w:left="717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cs="Times New Roman" w:hint="default"/>
      </w:rPr>
    </w:lvl>
  </w:abstractNum>
  <w:abstractNum w:abstractNumId="43">
    <w:nsid w:val="0A2724A5"/>
    <w:multiLevelType w:val="multilevel"/>
    <w:tmpl w:val="AA9EE9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07" w:hanging="405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64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206" w:hanging="720"/>
      </w:pPr>
      <w:rPr>
        <w:rFonts w:eastAsia="Times New Roman"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608" w:hanging="1080"/>
      </w:pPr>
      <w:rPr>
        <w:rFonts w:eastAsia="Times New Roman"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650" w:hanging="1080"/>
      </w:pPr>
      <w:rPr>
        <w:rFonts w:eastAsia="Times New Roman"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052" w:hanging="1440"/>
      </w:pPr>
      <w:rPr>
        <w:rFonts w:eastAsia="Times New Roman"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094" w:hanging="1440"/>
      </w:pPr>
      <w:rPr>
        <w:rFonts w:eastAsia="Times New Roman"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496" w:hanging="1800"/>
      </w:pPr>
      <w:rPr>
        <w:rFonts w:eastAsia="Times New Roman" w:cs="Times New Roman" w:hint="default"/>
        <w:color w:val="FF0000"/>
      </w:rPr>
    </w:lvl>
  </w:abstractNum>
  <w:abstractNum w:abstractNumId="44">
    <w:nsid w:val="0CB77CD4"/>
    <w:multiLevelType w:val="multilevel"/>
    <w:tmpl w:val="F5626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9C4E56"/>
    <w:multiLevelType w:val="hybridMultilevel"/>
    <w:tmpl w:val="C78A94C4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FFFFFFFF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AF6A9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33E53A5"/>
    <w:multiLevelType w:val="hybridMultilevel"/>
    <w:tmpl w:val="8B2CA2D2"/>
    <w:lvl w:ilvl="0" w:tplc="D6620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3776944"/>
    <w:multiLevelType w:val="hybridMultilevel"/>
    <w:tmpl w:val="6518A9A6"/>
    <w:lvl w:ilvl="0" w:tplc="91B8DA54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B282A9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151571AA"/>
    <w:multiLevelType w:val="hybridMultilevel"/>
    <w:tmpl w:val="D6228868"/>
    <w:lvl w:ilvl="0" w:tplc="1AD257E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166B4A7B"/>
    <w:multiLevelType w:val="hybridMultilevel"/>
    <w:tmpl w:val="3038429A"/>
    <w:lvl w:ilvl="0" w:tplc="E49610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16D814F0"/>
    <w:multiLevelType w:val="hybridMultilevel"/>
    <w:tmpl w:val="CCE865FA"/>
    <w:name w:val="WW8Num54234"/>
    <w:lvl w:ilvl="0" w:tplc="1D269C9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18104928"/>
    <w:multiLevelType w:val="multilevel"/>
    <w:tmpl w:val="8B662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1"/>
      <w:numFmt w:val="upperRoman"/>
      <w:lvlText w:val="%6.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18ED605B"/>
    <w:multiLevelType w:val="multilevel"/>
    <w:tmpl w:val="4C805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53">
    <w:nsid w:val="19F8620C"/>
    <w:multiLevelType w:val="multilevel"/>
    <w:tmpl w:val="6BB809A6"/>
    <w:name w:val="WW8Num53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4">
    <w:nsid w:val="1A956E59"/>
    <w:multiLevelType w:val="hybridMultilevel"/>
    <w:tmpl w:val="1D78F528"/>
    <w:lvl w:ilvl="0" w:tplc="FFFFFFFF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>
    <w:nsid w:val="1AC475A5"/>
    <w:multiLevelType w:val="hybridMultilevel"/>
    <w:tmpl w:val="790C4002"/>
    <w:lvl w:ilvl="0" w:tplc="14AA3E00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74A1998">
      <w:start w:val="1"/>
      <w:numFmt w:val="lowerLetter"/>
      <w:lvlText w:val="%3)"/>
      <w:lvlJc w:val="left"/>
      <w:pPr>
        <w:ind w:left="3049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6">
    <w:nsid w:val="1B6F168D"/>
    <w:multiLevelType w:val="hybridMultilevel"/>
    <w:tmpl w:val="2228BA40"/>
    <w:lvl w:ilvl="0" w:tplc="FFFFFFFF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>
    <w:nsid w:val="1E27077F"/>
    <w:multiLevelType w:val="multilevel"/>
    <w:tmpl w:val="C396E2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3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>
    <w:nsid w:val="2050499B"/>
    <w:multiLevelType w:val="multilevel"/>
    <w:tmpl w:val="464AD6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9">
    <w:nsid w:val="20A8024B"/>
    <w:multiLevelType w:val="hybridMultilevel"/>
    <w:tmpl w:val="661A69A6"/>
    <w:name w:val="WW8Num54233"/>
    <w:lvl w:ilvl="0" w:tplc="195C3D1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2"/>
        <w:szCs w:val="22"/>
      </w:rPr>
    </w:lvl>
    <w:lvl w:ilvl="1" w:tplc="FE8831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20EB0232"/>
    <w:multiLevelType w:val="hybridMultilevel"/>
    <w:tmpl w:val="F4446DFA"/>
    <w:lvl w:ilvl="0" w:tplc="EB969F8C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219C285E"/>
    <w:multiLevelType w:val="multilevel"/>
    <w:tmpl w:val="8A7A0B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5"/>
      <w:numFmt w:val="upperRoman"/>
      <w:lvlText w:val="%6.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mbria" w:hAnsi="Cambria" w:cs="Times New Roman" w:hint="default"/>
        <w:b w:val="0"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2">
    <w:nsid w:val="229B4771"/>
    <w:multiLevelType w:val="hybridMultilevel"/>
    <w:tmpl w:val="060652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5E1E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E88A82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>
    <w:nsid w:val="22D444BE"/>
    <w:multiLevelType w:val="multilevel"/>
    <w:tmpl w:val="E5BA9396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  <w:color w:val="auto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strike w:val="0"/>
        <w:color w:val="auto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  <w:b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</w:rPr>
    </w:lvl>
  </w:abstractNum>
  <w:abstractNum w:abstractNumId="64">
    <w:nsid w:val="23105B67"/>
    <w:multiLevelType w:val="hybridMultilevel"/>
    <w:tmpl w:val="A95CD62A"/>
    <w:name w:val="WW8Num5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23745579"/>
    <w:multiLevelType w:val="multilevel"/>
    <w:tmpl w:val="9C526C6E"/>
    <w:styleLink w:val="WW8Num7"/>
    <w:lvl w:ilvl="0">
      <w:numFmt w:val="bullet"/>
      <w:lvlText w:val=""/>
      <w:lvlJc w:val="left"/>
      <w:rPr>
        <w:rFonts w:ascii="Symbol" w:eastAsia="Times New Roman" w:hAnsi="Symbol"/>
        <w:sz w:val="20"/>
      </w:rPr>
    </w:lvl>
    <w:lvl w:ilvl="1">
      <w:numFmt w:val="bullet"/>
      <w:lvlText w:val="◦"/>
      <w:lvlJc w:val="left"/>
      <w:rPr>
        <w:rFonts w:ascii="OpenSymbol, 'Arial Unicode MS'" w:hAnsi="OpenSymbol, 'Arial Unicode MS'"/>
        <w:b w:val="0"/>
        <w:sz w:val="16"/>
      </w:rPr>
    </w:lvl>
    <w:lvl w:ilvl="2">
      <w:numFmt w:val="bullet"/>
      <w:lvlText w:val="▪"/>
      <w:lvlJc w:val="left"/>
      <w:rPr>
        <w:rFonts w:ascii="OpenSymbol, 'Arial Unicode MS'" w:hAnsi="OpenSymbol, 'Arial Unicode MS'"/>
        <w:b w:val="0"/>
        <w:sz w:val="16"/>
      </w:rPr>
    </w:lvl>
    <w:lvl w:ilvl="3">
      <w:numFmt w:val="bullet"/>
      <w:lvlText w:val=""/>
      <w:lvlJc w:val="left"/>
      <w:rPr>
        <w:rFonts w:ascii="Symbol" w:eastAsia="Times New Roman" w:hAnsi="Symbol"/>
        <w:sz w:val="20"/>
      </w:rPr>
    </w:lvl>
    <w:lvl w:ilvl="4">
      <w:numFmt w:val="bullet"/>
      <w:lvlText w:val="◦"/>
      <w:lvlJc w:val="left"/>
      <w:rPr>
        <w:rFonts w:ascii="OpenSymbol, 'Arial Unicode MS'" w:hAnsi="OpenSymbol, 'Arial Unicode MS'"/>
        <w:b w:val="0"/>
        <w:sz w:val="16"/>
      </w:rPr>
    </w:lvl>
    <w:lvl w:ilvl="5">
      <w:numFmt w:val="bullet"/>
      <w:lvlText w:val="▪"/>
      <w:lvlJc w:val="left"/>
      <w:rPr>
        <w:rFonts w:ascii="OpenSymbol, 'Arial Unicode MS'" w:hAnsi="OpenSymbol, 'Arial Unicode MS'"/>
        <w:b w:val="0"/>
        <w:sz w:val="16"/>
      </w:rPr>
    </w:lvl>
    <w:lvl w:ilvl="6">
      <w:numFmt w:val="bullet"/>
      <w:lvlText w:val=""/>
      <w:lvlJc w:val="left"/>
      <w:rPr>
        <w:rFonts w:ascii="Symbol" w:eastAsia="Times New Roman" w:hAnsi="Symbol"/>
        <w:sz w:val="20"/>
      </w:rPr>
    </w:lvl>
    <w:lvl w:ilvl="7">
      <w:numFmt w:val="bullet"/>
      <w:lvlText w:val="◦"/>
      <w:lvlJc w:val="left"/>
      <w:rPr>
        <w:rFonts w:ascii="OpenSymbol, 'Arial Unicode MS'" w:hAnsi="OpenSymbol, 'Arial Unicode MS'"/>
        <w:b w:val="0"/>
        <w:sz w:val="16"/>
      </w:rPr>
    </w:lvl>
    <w:lvl w:ilvl="8">
      <w:numFmt w:val="bullet"/>
      <w:lvlText w:val="▪"/>
      <w:lvlJc w:val="left"/>
      <w:rPr>
        <w:rFonts w:ascii="OpenSymbol, 'Arial Unicode MS'" w:hAnsi="OpenSymbol, 'Arial Unicode MS'"/>
        <w:b w:val="0"/>
        <w:sz w:val="16"/>
      </w:rPr>
    </w:lvl>
  </w:abstractNum>
  <w:abstractNum w:abstractNumId="66">
    <w:nsid w:val="23A80F91"/>
    <w:multiLevelType w:val="hybridMultilevel"/>
    <w:tmpl w:val="E2F6BBBC"/>
    <w:lvl w:ilvl="0" w:tplc="A9A0F7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04150019">
      <w:start w:val="1"/>
      <w:numFmt w:val="decimal"/>
      <w:lvlText w:val="%2)"/>
      <w:lvlJc w:val="left"/>
      <w:pPr>
        <w:tabs>
          <w:tab w:val="num" w:pos="1830"/>
        </w:tabs>
        <w:ind w:left="1830" w:hanging="750"/>
      </w:pPr>
      <w:rPr>
        <w:rFonts w:cs="Times New Roman" w:hint="default"/>
        <w:b/>
        <w:color w:val="auto"/>
        <w:sz w:val="22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5D41872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23C14D4E"/>
    <w:multiLevelType w:val="hybridMultilevel"/>
    <w:tmpl w:val="CBB43D14"/>
    <w:lvl w:ilvl="0" w:tplc="67208E2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60C47E1"/>
    <w:multiLevelType w:val="hybridMultilevel"/>
    <w:tmpl w:val="CE20467E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  <w:b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27F93F54"/>
    <w:multiLevelType w:val="multilevel"/>
    <w:tmpl w:val="75B29C86"/>
    <w:name w:val="WW8Num53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0">
    <w:nsid w:val="286D1BF8"/>
    <w:multiLevelType w:val="hybridMultilevel"/>
    <w:tmpl w:val="4600E6D2"/>
    <w:lvl w:ilvl="0" w:tplc="B47CAE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9096B01"/>
    <w:multiLevelType w:val="hybridMultilevel"/>
    <w:tmpl w:val="036213EA"/>
    <w:name w:val="WW8Num692"/>
    <w:lvl w:ilvl="0" w:tplc="FFFFFFFF">
      <w:start w:val="5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cs="Times New Roman" w:hint="default"/>
        <w:b/>
        <w:sz w:val="22"/>
        <w:szCs w:val="22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>
    <w:nsid w:val="29FC50CA"/>
    <w:multiLevelType w:val="multilevel"/>
    <w:tmpl w:val="6EBC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2B3F5429"/>
    <w:multiLevelType w:val="multilevel"/>
    <w:tmpl w:val="D9CE6D9E"/>
    <w:name w:val="WW8Num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4">
    <w:nsid w:val="3020049D"/>
    <w:multiLevelType w:val="hybridMultilevel"/>
    <w:tmpl w:val="3280B792"/>
    <w:name w:val="WW8Num54232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31EE233F"/>
    <w:multiLevelType w:val="hybridMultilevel"/>
    <w:tmpl w:val="4E3CAF7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B87C00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2A50B220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629ED3B6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  <w:color w:val="auto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32232E0E"/>
    <w:multiLevelType w:val="multilevel"/>
    <w:tmpl w:val="A5D204D4"/>
    <w:lvl w:ilvl="0">
      <w:start w:val="1"/>
      <w:numFmt w:val="decimal"/>
      <w:lvlText w:val="%1)"/>
      <w:lvlJc w:val="left"/>
      <w:pPr>
        <w:tabs>
          <w:tab w:val="num" w:pos="6210"/>
        </w:tabs>
        <w:ind w:left="108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>
    <w:nsid w:val="3264650F"/>
    <w:multiLevelType w:val="multilevel"/>
    <w:tmpl w:val="42A40ED8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cs="Times New Roman"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cs="Times New Roman"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cs="Times New Roman"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cs="Times New Roman"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cs="Times New Roman"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cs="Times New Roman" w:hint="default"/>
        <w:b w:val="0"/>
        <w:u w:val="none"/>
      </w:rPr>
    </w:lvl>
  </w:abstractNum>
  <w:abstractNum w:abstractNumId="7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9">
    <w:nsid w:val="343B7A94"/>
    <w:multiLevelType w:val="multilevel"/>
    <w:tmpl w:val="2BCC899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80">
    <w:nsid w:val="35CE50AE"/>
    <w:multiLevelType w:val="multilevel"/>
    <w:tmpl w:val="E54889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1326" w:hanging="720"/>
      </w:pPr>
      <w:rPr>
        <w:rFonts w:ascii="Cambria" w:hAnsi="Cambria" w:cs="Times New Roman" w:hint="default"/>
        <w:b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4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06" w:hanging="1800"/>
      </w:pPr>
      <w:rPr>
        <w:rFonts w:cs="Times New Roman" w:hint="default"/>
      </w:rPr>
    </w:lvl>
  </w:abstractNum>
  <w:abstractNum w:abstractNumId="81">
    <w:nsid w:val="378114FF"/>
    <w:multiLevelType w:val="hybridMultilevel"/>
    <w:tmpl w:val="3D2A0596"/>
    <w:lvl w:ilvl="0" w:tplc="B2F887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383A598D"/>
    <w:multiLevelType w:val="hybridMultilevel"/>
    <w:tmpl w:val="1F78904E"/>
    <w:lvl w:ilvl="0" w:tplc="9F30A46E">
      <w:start w:val="1"/>
      <w:numFmt w:val="decimal"/>
      <w:lvlText w:val="%1."/>
      <w:lvlJc w:val="left"/>
      <w:pPr>
        <w:tabs>
          <w:tab w:val="num" w:pos="5039"/>
        </w:tabs>
        <w:ind w:left="5039" w:hanging="360"/>
      </w:pPr>
      <w:rPr>
        <w:rFonts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3">
    <w:nsid w:val="3B207923"/>
    <w:multiLevelType w:val="multilevel"/>
    <w:tmpl w:val="D44AC8D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4">
    <w:nsid w:val="3B903352"/>
    <w:multiLevelType w:val="multilevel"/>
    <w:tmpl w:val="5F6E6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trike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5">
    <w:nsid w:val="3C9C72C5"/>
    <w:multiLevelType w:val="multilevel"/>
    <w:tmpl w:val="9814C98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1.%2."/>
      <w:lvlJc w:val="left"/>
      <w:pPr>
        <w:ind w:left="1146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cs="Times New Roman" w:hint="default"/>
        <w:b/>
      </w:rPr>
    </w:lvl>
  </w:abstractNum>
  <w:abstractNum w:abstractNumId="86">
    <w:nsid w:val="3D6478B8"/>
    <w:multiLevelType w:val="hybridMultilevel"/>
    <w:tmpl w:val="00425C34"/>
    <w:name w:val="WW8Num5423"/>
    <w:lvl w:ilvl="0" w:tplc="327E86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>
    <w:nsid w:val="446066A0"/>
    <w:multiLevelType w:val="hybridMultilevel"/>
    <w:tmpl w:val="9A52B0E0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446519ED"/>
    <w:multiLevelType w:val="multilevel"/>
    <w:tmpl w:val="946A11A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9">
    <w:nsid w:val="458D05F4"/>
    <w:multiLevelType w:val="multilevel"/>
    <w:tmpl w:val="C084FB8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4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cs="Times New Roman" w:hint="default"/>
      </w:rPr>
    </w:lvl>
  </w:abstractNum>
  <w:abstractNum w:abstractNumId="90">
    <w:nsid w:val="45BD2488"/>
    <w:multiLevelType w:val="hybridMultilevel"/>
    <w:tmpl w:val="6436F8F6"/>
    <w:lvl w:ilvl="0" w:tplc="03DECFC4">
      <w:start w:val="2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46015E18"/>
    <w:multiLevelType w:val="multilevel"/>
    <w:tmpl w:val="6B68F7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trike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92">
    <w:nsid w:val="471668E9"/>
    <w:multiLevelType w:val="hybridMultilevel"/>
    <w:tmpl w:val="E8523EF4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3">
    <w:nsid w:val="485930B9"/>
    <w:multiLevelType w:val="multilevel"/>
    <w:tmpl w:val="4198EC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4">
    <w:nsid w:val="488301CA"/>
    <w:multiLevelType w:val="hybridMultilevel"/>
    <w:tmpl w:val="B4243752"/>
    <w:name w:val="WW8Num542332"/>
    <w:lvl w:ilvl="0" w:tplc="00000016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5">
    <w:nsid w:val="49144EA0"/>
    <w:multiLevelType w:val="hybridMultilevel"/>
    <w:tmpl w:val="19BCBFB8"/>
    <w:name w:val="WW8Num54242"/>
    <w:lvl w:ilvl="0" w:tplc="04150011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A8C146A"/>
    <w:multiLevelType w:val="multilevel"/>
    <w:tmpl w:val="D524604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7">
    <w:nsid w:val="4A991E4D"/>
    <w:multiLevelType w:val="multilevel"/>
    <w:tmpl w:val="E54889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  <w:sz w:val="22"/>
        <w:szCs w:val="22"/>
        <w:u w:val="none"/>
      </w:rPr>
    </w:lvl>
    <w:lvl w:ilvl="1">
      <w:start w:val="1"/>
      <w:numFmt w:val="decimal"/>
      <w:isLgl/>
      <w:lvlText w:val="%1.%2."/>
      <w:lvlJc w:val="left"/>
      <w:pPr>
        <w:ind w:left="1326" w:hanging="720"/>
      </w:pPr>
      <w:rPr>
        <w:rFonts w:ascii="Cambria" w:hAnsi="Cambria" w:cs="Times New Roman" w:hint="default"/>
        <w:b/>
        <w:strike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8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4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06" w:hanging="1800"/>
      </w:pPr>
      <w:rPr>
        <w:rFonts w:cs="Times New Roman" w:hint="default"/>
      </w:rPr>
    </w:lvl>
  </w:abstractNum>
  <w:abstractNum w:abstractNumId="98">
    <w:nsid w:val="4AE16070"/>
    <w:multiLevelType w:val="multilevel"/>
    <w:tmpl w:val="B5D41BA2"/>
    <w:lvl w:ilvl="0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19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4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09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74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964" w:hanging="1800"/>
      </w:pPr>
      <w:rPr>
        <w:rFonts w:cs="Times New Roman" w:hint="default"/>
        <w:color w:val="000000"/>
      </w:rPr>
    </w:lvl>
  </w:abstractNum>
  <w:abstractNum w:abstractNumId="99">
    <w:nsid w:val="4D643BD5"/>
    <w:multiLevelType w:val="hybridMultilevel"/>
    <w:tmpl w:val="38A8D91C"/>
    <w:lvl w:ilvl="0" w:tplc="3BE2C49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0">
    <w:nsid w:val="4E195302"/>
    <w:multiLevelType w:val="multilevel"/>
    <w:tmpl w:val="74183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b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trike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1">
    <w:nsid w:val="4E3879BE"/>
    <w:multiLevelType w:val="multilevel"/>
    <w:tmpl w:val="E6F0469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26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76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28" w:hanging="1800"/>
      </w:pPr>
      <w:rPr>
        <w:rFonts w:eastAsia="Times New Roman" w:cs="Times New Roman" w:hint="default"/>
      </w:rPr>
    </w:lvl>
  </w:abstractNum>
  <w:abstractNum w:abstractNumId="102">
    <w:nsid w:val="4ECD65F0"/>
    <w:multiLevelType w:val="multilevel"/>
    <w:tmpl w:val="6EBA4C7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03">
    <w:nsid w:val="513B0822"/>
    <w:multiLevelType w:val="hybridMultilevel"/>
    <w:tmpl w:val="3732F6B4"/>
    <w:lvl w:ilvl="0" w:tplc="F3D8366A">
      <w:start w:val="1"/>
      <w:numFmt w:val="bullet"/>
      <w:lvlText w:val="-"/>
      <w:lvlJc w:val="left"/>
      <w:pPr>
        <w:ind w:left="2123" w:hanging="360"/>
      </w:pPr>
      <w:rPr>
        <w:rFonts w:ascii="Courier New" w:hAnsi="Courier New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84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0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6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83" w:hanging="360"/>
      </w:pPr>
      <w:rPr>
        <w:rFonts w:ascii="Wingdings" w:hAnsi="Wingdings" w:hint="default"/>
      </w:rPr>
    </w:lvl>
  </w:abstractNum>
  <w:abstractNum w:abstractNumId="104">
    <w:nsid w:val="51BE268D"/>
    <w:multiLevelType w:val="multilevel"/>
    <w:tmpl w:val="5956C2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5">
    <w:nsid w:val="51CB21E5"/>
    <w:multiLevelType w:val="hybridMultilevel"/>
    <w:tmpl w:val="0F9C46D2"/>
    <w:lvl w:ilvl="0" w:tplc="43B280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5231634F"/>
    <w:multiLevelType w:val="multilevel"/>
    <w:tmpl w:val="82289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807" w:hanging="405"/>
      </w:pPr>
      <w:rPr>
        <w:rFonts w:cs="Times New Roman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64" w:hanging="720"/>
      </w:pPr>
      <w:rPr>
        <w:rFonts w:eastAsia="Times New Roman"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206" w:hanging="720"/>
      </w:pPr>
      <w:rPr>
        <w:rFonts w:eastAsia="Times New Roman"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608" w:hanging="1080"/>
      </w:pPr>
      <w:rPr>
        <w:rFonts w:eastAsia="Times New Roman"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650" w:hanging="1080"/>
      </w:pPr>
      <w:rPr>
        <w:rFonts w:eastAsia="Times New Roman"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052" w:hanging="1440"/>
      </w:pPr>
      <w:rPr>
        <w:rFonts w:eastAsia="Times New Roman"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094" w:hanging="1440"/>
      </w:pPr>
      <w:rPr>
        <w:rFonts w:eastAsia="Times New Roman"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496" w:hanging="1800"/>
      </w:pPr>
      <w:rPr>
        <w:rFonts w:eastAsia="Times New Roman" w:cs="Times New Roman" w:hint="default"/>
        <w:color w:val="FF0000"/>
      </w:rPr>
    </w:lvl>
  </w:abstractNum>
  <w:abstractNum w:abstractNumId="107">
    <w:nsid w:val="52984C54"/>
    <w:multiLevelType w:val="hybridMultilevel"/>
    <w:tmpl w:val="3DE875D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5E72D934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8">
    <w:nsid w:val="53D5545E"/>
    <w:multiLevelType w:val="hybridMultilevel"/>
    <w:tmpl w:val="052CDD68"/>
    <w:lvl w:ilvl="0" w:tplc="59A20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9">
    <w:nsid w:val="54A32CD3"/>
    <w:multiLevelType w:val="multilevel"/>
    <w:tmpl w:val="535C7184"/>
    <w:name w:val="WW8Num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7CC680C"/>
    <w:multiLevelType w:val="hybridMultilevel"/>
    <w:tmpl w:val="4094E136"/>
    <w:name w:val="WW8Num6432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cs="Times New Roman"/>
        <w:b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1">
    <w:nsid w:val="59F55538"/>
    <w:multiLevelType w:val="hybridMultilevel"/>
    <w:tmpl w:val="E6CA9A2C"/>
    <w:name w:val="WW8Num13"/>
    <w:lvl w:ilvl="0" w:tplc="65C243EC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665"/>
        </w:tabs>
        <w:ind w:left="665" w:hanging="360"/>
      </w:pPr>
      <w:rPr>
        <w:rFonts w:cs="Times New Roman" w:hint="default"/>
      </w:rPr>
    </w:lvl>
    <w:lvl w:ilvl="2" w:tplc="0415001B">
      <w:start w:val="1"/>
      <w:numFmt w:val="decimal"/>
      <w:lvlText w:val="%3)"/>
      <w:lvlJc w:val="left"/>
      <w:pPr>
        <w:ind w:left="1925" w:hanging="72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1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5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2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05" w:hanging="180"/>
      </w:pPr>
      <w:rPr>
        <w:rFonts w:cs="Times New Roman"/>
      </w:rPr>
    </w:lvl>
  </w:abstractNum>
  <w:abstractNum w:abstractNumId="112">
    <w:nsid w:val="5B190F36"/>
    <w:multiLevelType w:val="multilevel"/>
    <w:tmpl w:val="CEDA07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4."/>
      <w:lvlJc w:val="left"/>
      <w:pPr>
        <w:ind w:left="4320" w:hanging="720"/>
      </w:pPr>
      <w:rPr>
        <w:rFonts w:ascii="Times New Roman" w:eastAsia="Times New Roman" w:hAnsi="Times New Roman"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113">
    <w:nsid w:val="5C5167AE"/>
    <w:multiLevelType w:val="multilevel"/>
    <w:tmpl w:val="775EBE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cs="Times New Roman" w:hint="default"/>
      </w:rPr>
    </w:lvl>
  </w:abstractNum>
  <w:abstractNum w:abstractNumId="114">
    <w:nsid w:val="5E8A20BE"/>
    <w:multiLevelType w:val="multilevel"/>
    <w:tmpl w:val="A7C2466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95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1800"/>
      </w:pPr>
      <w:rPr>
        <w:rFonts w:cs="Times New Roman" w:hint="default"/>
      </w:rPr>
    </w:lvl>
  </w:abstractNum>
  <w:abstractNum w:abstractNumId="115">
    <w:nsid w:val="5ED44592"/>
    <w:multiLevelType w:val="multilevel"/>
    <w:tmpl w:val="510E04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30" w:hanging="480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7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9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cs="Times New Roman" w:hint="default"/>
      </w:rPr>
    </w:lvl>
  </w:abstractNum>
  <w:abstractNum w:abstractNumId="116">
    <w:nsid w:val="5F9F27B8"/>
    <w:multiLevelType w:val="hybridMultilevel"/>
    <w:tmpl w:val="F576306A"/>
    <w:lvl w:ilvl="0" w:tplc="ACDE4FF4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7">
    <w:nsid w:val="601D0A52"/>
    <w:multiLevelType w:val="hybridMultilevel"/>
    <w:tmpl w:val="133C2DE0"/>
    <w:lvl w:ilvl="0" w:tplc="6EE00C9E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61694551"/>
    <w:multiLevelType w:val="hybridMultilevel"/>
    <w:tmpl w:val="10BEC516"/>
    <w:name w:val="WW8Num402"/>
    <w:lvl w:ilvl="0" w:tplc="D6F4F7FA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9">
    <w:nsid w:val="61E96558"/>
    <w:multiLevelType w:val="hybridMultilevel"/>
    <w:tmpl w:val="CA9A31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0">
    <w:nsid w:val="62D13F54"/>
    <w:multiLevelType w:val="multilevel"/>
    <w:tmpl w:val="23DAD1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1"/>
      <w:numFmt w:val="upperRoman"/>
      <w:lvlText w:val="%6.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1">
    <w:nsid w:val="63742B3D"/>
    <w:multiLevelType w:val="hybridMultilevel"/>
    <w:tmpl w:val="E83C042A"/>
    <w:lvl w:ilvl="0" w:tplc="79042FC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/>
        <w:strike w:val="0"/>
        <w:color w:val="auto"/>
      </w:rPr>
    </w:lvl>
    <w:lvl w:ilvl="1" w:tplc="0415000F">
      <w:start w:val="1"/>
      <w:numFmt w:val="decimal"/>
      <w:lvlText w:val="%2."/>
      <w:lvlJc w:val="left"/>
      <w:pPr>
        <w:ind w:left="1931" w:hanging="360"/>
      </w:pPr>
      <w:rPr>
        <w:rFonts w:cs="Times New Roman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2">
    <w:nsid w:val="63FA28C5"/>
    <w:multiLevelType w:val="hybridMultilevel"/>
    <w:tmpl w:val="4B0202F2"/>
    <w:lvl w:ilvl="0" w:tplc="8C787BD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>
    <w:nsid w:val="645D007A"/>
    <w:multiLevelType w:val="multilevel"/>
    <w:tmpl w:val="CEDED7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24">
    <w:nsid w:val="656F1E02"/>
    <w:multiLevelType w:val="hybridMultilevel"/>
    <w:tmpl w:val="7102C3AC"/>
    <w:lvl w:ilvl="0" w:tplc="79042FC0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  <w:b/>
        <w:strike w:val="0"/>
        <w:color w:val="auto"/>
      </w:rPr>
    </w:lvl>
    <w:lvl w:ilvl="1" w:tplc="E1E4A97A">
      <w:start w:val="1"/>
      <w:numFmt w:val="lowerLetter"/>
      <w:lvlText w:val="%2)"/>
      <w:lvlJc w:val="left"/>
      <w:pPr>
        <w:ind w:left="1931" w:hanging="360"/>
      </w:pPr>
      <w:rPr>
        <w:rFonts w:cs="Times New Roman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5">
    <w:nsid w:val="66801725"/>
    <w:multiLevelType w:val="hybridMultilevel"/>
    <w:tmpl w:val="404C026E"/>
    <w:lvl w:ilvl="0" w:tplc="75247418">
      <w:start w:val="1"/>
      <w:numFmt w:val="lowerLetter"/>
      <w:lvlText w:val="%1)"/>
      <w:lvlJc w:val="left"/>
      <w:pPr>
        <w:tabs>
          <w:tab w:val="num" w:pos="1110"/>
        </w:tabs>
        <w:ind w:left="1110" w:hanging="360"/>
      </w:pPr>
      <w:rPr>
        <w:rFonts w:cs="Times New Roman" w:hint="default"/>
        <w:b/>
      </w:rPr>
    </w:lvl>
    <w:lvl w:ilvl="1" w:tplc="A04AB99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61663CE">
      <w:start w:val="1"/>
      <w:numFmt w:val="lowerLetter"/>
      <w:lvlText w:val="%3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6">
    <w:nsid w:val="6A340ED9"/>
    <w:multiLevelType w:val="multilevel"/>
    <w:tmpl w:val="9B9A0E6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27">
    <w:nsid w:val="6BF55202"/>
    <w:multiLevelType w:val="multilevel"/>
    <w:tmpl w:val="B76AD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  <w:b/>
      </w:rPr>
    </w:lvl>
    <w:lvl w:ilvl="5">
      <w:start w:val="1"/>
      <w:numFmt w:val="upperRoman"/>
      <w:lvlText w:val="%6."/>
      <w:lvlJc w:val="left"/>
      <w:pPr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mbria" w:hAnsi="Cambria" w:cs="Times New Roman" w:hint="default"/>
        <w:b w:val="0"/>
        <w:sz w:val="22"/>
        <w:szCs w:val="22"/>
      </w:rPr>
    </w:lvl>
    <w:lvl w:ilvl="7">
      <w:start w:val="1"/>
      <w:numFmt w:val="upperLetter"/>
      <w:lvlText w:val="%8."/>
      <w:lvlJc w:val="left"/>
      <w:pPr>
        <w:ind w:left="5760" w:hanging="360"/>
      </w:pPr>
      <w:rPr>
        <w:rFonts w:cs="Times New Roman" w:hint="default"/>
        <w:b/>
        <w:strike w:val="0"/>
        <w:u w:val="none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8">
    <w:nsid w:val="6BF5730E"/>
    <w:multiLevelType w:val="hybridMultilevel"/>
    <w:tmpl w:val="7A3A8DC2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06C25AD"/>
    <w:multiLevelType w:val="hybridMultilevel"/>
    <w:tmpl w:val="DDFE014A"/>
    <w:lvl w:ilvl="0" w:tplc="04150017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DB503A86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30">
    <w:nsid w:val="71F22D29"/>
    <w:multiLevelType w:val="multilevel"/>
    <w:tmpl w:val="B6A8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4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upperRoman"/>
      <w:lvlText w:val="%6."/>
      <w:lvlJc w:val="left"/>
      <w:pPr>
        <w:ind w:left="486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  <w:b/>
        <w:strike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1">
    <w:nsid w:val="73DD2D38"/>
    <w:multiLevelType w:val="hybridMultilevel"/>
    <w:tmpl w:val="525AB93C"/>
    <w:lvl w:ilvl="0" w:tplc="04150011">
      <w:start w:val="1"/>
      <w:numFmt w:val="decimal"/>
      <w:lvlText w:val="%1)"/>
      <w:lvlJc w:val="left"/>
      <w:pPr>
        <w:ind w:left="3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2">
    <w:nsid w:val="746504CB"/>
    <w:multiLevelType w:val="multilevel"/>
    <w:tmpl w:val="8D28B8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cs="Times New Roman" w:hint="default"/>
      </w:rPr>
    </w:lvl>
    <w:lvl w:ilvl="3">
      <w:start w:val="1"/>
      <w:numFmt w:val="decimalZero"/>
      <w:lvlText w:val="%1.%2.%3.%4."/>
      <w:lvlJc w:val="left"/>
      <w:pPr>
        <w:ind w:left="31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cs="Times New Roman" w:hint="default"/>
      </w:rPr>
    </w:lvl>
  </w:abstractNum>
  <w:abstractNum w:abstractNumId="133">
    <w:nsid w:val="74A94D0E"/>
    <w:multiLevelType w:val="hybridMultilevel"/>
    <w:tmpl w:val="8F38EA8C"/>
    <w:lvl w:ilvl="0" w:tplc="91CCE4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>
    <w:nsid w:val="760C0EA8"/>
    <w:multiLevelType w:val="multilevel"/>
    <w:tmpl w:val="ACB299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167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97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2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36" w:hanging="1800"/>
      </w:pPr>
      <w:rPr>
        <w:rFonts w:cs="Times New Roman" w:hint="default"/>
      </w:rPr>
    </w:lvl>
  </w:abstractNum>
  <w:abstractNum w:abstractNumId="135">
    <w:nsid w:val="76711225"/>
    <w:multiLevelType w:val="multilevel"/>
    <w:tmpl w:val="17F0C0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6">
    <w:nsid w:val="76FB56FE"/>
    <w:multiLevelType w:val="hybridMultilevel"/>
    <w:tmpl w:val="B78CF05C"/>
    <w:lvl w:ilvl="0" w:tplc="DA76841E">
      <w:start w:val="2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67CB7DE">
      <w:start w:val="1"/>
      <w:numFmt w:val="decimal"/>
      <w:lvlText w:val="%7."/>
      <w:lvlJc w:val="left"/>
      <w:pPr>
        <w:ind w:left="5040" w:hanging="360"/>
      </w:pPr>
      <w:rPr>
        <w:rFonts w:cs="Times New Roman"/>
        <w:b/>
        <w:i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7">
    <w:nsid w:val="78343248"/>
    <w:multiLevelType w:val="hybridMultilevel"/>
    <w:tmpl w:val="C84CC956"/>
    <w:lvl w:ilvl="0" w:tplc="07A22EB4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AD57FD6"/>
    <w:multiLevelType w:val="hybridMultilevel"/>
    <w:tmpl w:val="F76450F0"/>
    <w:lvl w:ilvl="0" w:tplc="C74C255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9">
    <w:nsid w:val="7B8868D0"/>
    <w:multiLevelType w:val="hybridMultilevel"/>
    <w:tmpl w:val="7E3C3AEE"/>
    <w:lvl w:ilvl="0" w:tplc="4FBE81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0">
    <w:nsid w:val="7BE54F1A"/>
    <w:multiLevelType w:val="hybridMultilevel"/>
    <w:tmpl w:val="D8944C06"/>
    <w:lvl w:ilvl="0" w:tplc="E4AC2502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1">
    <w:nsid w:val="7DC07B1B"/>
    <w:multiLevelType w:val="multilevel"/>
    <w:tmpl w:val="A734E6B6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113"/>
    <w:lvlOverride w:ilvl="0">
      <w:startOverride w:val="1"/>
    </w:lvlOverride>
  </w:num>
  <w:num w:numId="2">
    <w:abstractNumId w:val="119"/>
  </w:num>
  <w:num w:numId="3">
    <w:abstractNumId w:val="2"/>
  </w:num>
  <w:num w:numId="4">
    <w:abstractNumId w:val="7"/>
  </w:num>
  <w:num w:numId="5">
    <w:abstractNumId w:val="20"/>
  </w:num>
  <w:num w:numId="6">
    <w:abstractNumId w:val="25"/>
  </w:num>
  <w:num w:numId="7">
    <w:abstractNumId w:val="44"/>
  </w:num>
  <w:num w:numId="8">
    <w:abstractNumId w:val="66"/>
  </w:num>
  <w:num w:numId="9">
    <w:abstractNumId w:val="56"/>
  </w:num>
  <w:num w:numId="10">
    <w:abstractNumId w:val="106"/>
  </w:num>
  <w:num w:numId="11">
    <w:abstractNumId w:val="47"/>
  </w:num>
  <w:num w:numId="12">
    <w:abstractNumId w:val="68"/>
  </w:num>
  <w:num w:numId="13">
    <w:abstractNumId w:val="45"/>
  </w:num>
  <w:num w:numId="14">
    <w:abstractNumId w:val="9"/>
  </w:num>
  <w:num w:numId="15">
    <w:abstractNumId w:val="18"/>
  </w:num>
  <w:num w:numId="16">
    <w:abstractNumId w:val="19"/>
  </w:num>
  <w:num w:numId="17">
    <w:abstractNumId w:val="60"/>
  </w:num>
  <w:num w:numId="18">
    <w:abstractNumId w:val="48"/>
  </w:num>
  <w:num w:numId="19">
    <w:abstractNumId w:val="72"/>
  </w:num>
  <w:num w:numId="20">
    <w:abstractNumId w:val="134"/>
  </w:num>
  <w:num w:numId="21">
    <w:abstractNumId w:val="38"/>
  </w:num>
  <w:num w:numId="22">
    <w:abstractNumId w:val="81"/>
  </w:num>
  <w:num w:numId="23">
    <w:abstractNumId w:val="90"/>
  </w:num>
  <w:num w:numId="24">
    <w:abstractNumId w:val="102"/>
  </w:num>
  <w:num w:numId="25">
    <w:abstractNumId w:val="77"/>
  </w:num>
  <w:num w:numId="26">
    <w:abstractNumId w:val="129"/>
  </w:num>
  <w:num w:numId="27">
    <w:abstractNumId w:val="88"/>
  </w:num>
  <w:num w:numId="28">
    <w:abstractNumId w:val="139"/>
  </w:num>
  <w:num w:numId="29">
    <w:abstractNumId w:val="49"/>
  </w:num>
  <w:num w:numId="30">
    <w:abstractNumId w:val="138"/>
  </w:num>
  <w:num w:numId="31">
    <w:abstractNumId w:val="122"/>
  </w:num>
  <w:num w:numId="32">
    <w:abstractNumId w:val="54"/>
  </w:num>
  <w:num w:numId="33">
    <w:abstractNumId w:val="96"/>
  </w:num>
  <w:num w:numId="34">
    <w:abstractNumId w:val="100"/>
  </w:num>
  <w:num w:numId="35">
    <w:abstractNumId w:val="114"/>
  </w:num>
  <w:num w:numId="36">
    <w:abstractNumId w:val="41"/>
  </w:num>
  <w:num w:numId="37">
    <w:abstractNumId w:val="132"/>
  </w:num>
  <w:num w:numId="38">
    <w:abstractNumId w:val="43"/>
  </w:num>
  <w:num w:numId="39">
    <w:abstractNumId w:val="75"/>
  </w:num>
  <w:num w:numId="40">
    <w:abstractNumId w:val="140"/>
  </w:num>
  <w:num w:numId="41">
    <w:abstractNumId w:val="123"/>
  </w:num>
  <w:num w:numId="42">
    <w:abstractNumId w:val="91"/>
  </w:num>
  <w:num w:numId="43">
    <w:abstractNumId w:val="79"/>
  </w:num>
  <w:num w:numId="44">
    <w:abstractNumId w:val="8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6"/>
  </w:num>
  <w:num w:numId="46">
    <w:abstractNumId w:val="97"/>
  </w:num>
  <w:num w:numId="47">
    <w:abstractNumId w:val="51"/>
  </w:num>
  <w:num w:numId="48">
    <w:abstractNumId w:val="116"/>
  </w:num>
  <w:num w:numId="49">
    <w:abstractNumId w:val="136"/>
  </w:num>
  <w:num w:numId="50">
    <w:abstractNumId w:val="93"/>
  </w:num>
  <w:num w:numId="51">
    <w:abstractNumId w:val="70"/>
  </w:num>
  <w:num w:numId="52">
    <w:abstractNumId w:val="82"/>
  </w:num>
  <w:num w:numId="53">
    <w:abstractNumId w:val="84"/>
  </w:num>
  <w:num w:numId="54">
    <w:abstractNumId w:val="130"/>
  </w:num>
  <w:num w:numId="55">
    <w:abstractNumId w:val="137"/>
  </w:num>
  <w:num w:numId="56">
    <w:abstractNumId w:val="103"/>
  </w:num>
  <w:num w:numId="57">
    <w:abstractNumId w:val="89"/>
  </w:num>
  <w:num w:numId="58">
    <w:abstractNumId w:val="104"/>
  </w:num>
  <w:num w:numId="59">
    <w:abstractNumId w:val="46"/>
  </w:num>
  <w:num w:numId="60">
    <w:abstractNumId w:val="112"/>
  </w:num>
  <w:num w:numId="61">
    <w:abstractNumId w:val="101"/>
  </w:num>
  <w:num w:numId="62">
    <w:abstractNumId w:val="133"/>
  </w:num>
  <w:num w:numId="63">
    <w:abstractNumId w:val="105"/>
  </w:num>
  <w:num w:numId="64">
    <w:abstractNumId w:val="98"/>
  </w:num>
  <w:num w:numId="65">
    <w:abstractNumId w:val="120"/>
  </w:num>
  <w:num w:numId="66">
    <w:abstractNumId w:val="127"/>
  </w:num>
  <w:num w:numId="67">
    <w:abstractNumId w:val="65"/>
  </w:num>
  <w:num w:numId="68">
    <w:abstractNumId w:val="85"/>
  </w:num>
  <w:num w:numId="69">
    <w:abstractNumId w:val="16"/>
  </w:num>
  <w:num w:numId="70">
    <w:abstractNumId w:val="30"/>
  </w:num>
  <w:num w:numId="71">
    <w:abstractNumId w:val="126"/>
  </w:num>
  <w:num w:numId="72">
    <w:abstractNumId w:val="63"/>
  </w:num>
  <w:num w:numId="73">
    <w:abstractNumId w:val="39"/>
  </w:num>
  <w:num w:numId="74">
    <w:abstractNumId w:val="124"/>
  </w:num>
  <w:num w:numId="75">
    <w:abstractNumId w:val="135"/>
  </w:num>
  <w:num w:numId="76">
    <w:abstractNumId w:val="121"/>
  </w:num>
  <w:num w:numId="77">
    <w:abstractNumId w:val="92"/>
  </w:num>
  <w:num w:numId="78">
    <w:abstractNumId w:val="107"/>
  </w:num>
  <w:num w:numId="79">
    <w:abstractNumId w:val="58"/>
  </w:num>
  <w:num w:numId="80">
    <w:abstractNumId w:val="62"/>
  </w:num>
  <w:num w:numId="81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08"/>
  </w:num>
  <w:num w:numId="83">
    <w:abstractNumId w:val="61"/>
  </w:num>
  <w:num w:numId="84">
    <w:abstractNumId w:val="115"/>
  </w:num>
  <w:num w:numId="85">
    <w:abstractNumId w:val="125"/>
  </w:num>
  <w:num w:numId="86">
    <w:abstractNumId w:val="52"/>
  </w:num>
  <w:num w:numId="87">
    <w:abstractNumId w:val="80"/>
  </w:num>
  <w:num w:numId="88">
    <w:abstractNumId w:val="131"/>
  </w:num>
  <w:num w:numId="89">
    <w:abstractNumId w:val="67"/>
  </w:num>
  <w:num w:numId="90">
    <w:abstractNumId w:val="128"/>
  </w:num>
  <w:num w:numId="91">
    <w:abstractNumId w:val="117"/>
  </w:num>
  <w:num w:numId="92">
    <w:abstractNumId w:val="99"/>
  </w:num>
  <w:num w:numId="93">
    <w:abstractNumId w:val="36"/>
  </w:num>
  <w:num w:numId="94">
    <w:abstractNumId w:val="57"/>
  </w:num>
  <w:num w:numId="95">
    <w:abstractNumId w:val="87"/>
  </w:num>
  <w:num w:numId="96">
    <w:abstractNumId w:val="1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3C08"/>
    <w:rsid w:val="00000E1C"/>
    <w:rsid w:val="00000F75"/>
    <w:rsid w:val="0000142D"/>
    <w:rsid w:val="000022D7"/>
    <w:rsid w:val="0000233C"/>
    <w:rsid w:val="000024B7"/>
    <w:rsid w:val="00002AD2"/>
    <w:rsid w:val="000038BF"/>
    <w:rsid w:val="00003B25"/>
    <w:rsid w:val="000046A7"/>
    <w:rsid w:val="00004D39"/>
    <w:rsid w:val="00004E2F"/>
    <w:rsid w:val="000058D1"/>
    <w:rsid w:val="00005A23"/>
    <w:rsid w:val="00005D34"/>
    <w:rsid w:val="00006BF9"/>
    <w:rsid w:val="000074F9"/>
    <w:rsid w:val="0000794F"/>
    <w:rsid w:val="00007A28"/>
    <w:rsid w:val="00007B2C"/>
    <w:rsid w:val="0001005C"/>
    <w:rsid w:val="00010240"/>
    <w:rsid w:val="00010321"/>
    <w:rsid w:val="00012464"/>
    <w:rsid w:val="000142A8"/>
    <w:rsid w:val="0001466C"/>
    <w:rsid w:val="00014923"/>
    <w:rsid w:val="00014B1A"/>
    <w:rsid w:val="00015311"/>
    <w:rsid w:val="00015968"/>
    <w:rsid w:val="000159AD"/>
    <w:rsid w:val="00015A02"/>
    <w:rsid w:val="0001680C"/>
    <w:rsid w:val="00016996"/>
    <w:rsid w:val="0001713E"/>
    <w:rsid w:val="00017A24"/>
    <w:rsid w:val="00017E2E"/>
    <w:rsid w:val="00020503"/>
    <w:rsid w:val="000206A9"/>
    <w:rsid w:val="00020815"/>
    <w:rsid w:val="00020F1F"/>
    <w:rsid w:val="00020F48"/>
    <w:rsid w:val="0002169E"/>
    <w:rsid w:val="00021711"/>
    <w:rsid w:val="00021FF2"/>
    <w:rsid w:val="00022267"/>
    <w:rsid w:val="0002268A"/>
    <w:rsid w:val="00022D85"/>
    <w:rsid w:val="00023850"/>
    <w:rsid w:val="0002394C"/>
    <w:rsid w:val="00023E23"/>
    <w:rsid w:val="0002439B"/>
    <w:rsid w:val="0002445F"/>
    <w:rsid w:val="0002460F"/>
    <w:rsid w:val="000247BA"/>
    <w:rsid w:val="00025352"/>
    <w:rsid w:val="00025573"/>
    <w:rsid w:val="00025813"/>
    <w:rsid w:val="00026393"/>
    <w:rsid w:val="000268BF"/>
    <w:rsid w:val="000275BB"/>
    <w:rsid w:val="000277B8"/>
    <w:rsid w:val="00027C26"/>
    <w:rsid w:val="00027CC8"/>
    <w:rsid w:val="00030633"/>
    <w:rsid w:val="0003092B"/>
    <w:rsid w:val="00030AAC"/>
    <w:rsid w:val="00031059"/>
    <w:rsid w:val="0003209D"/>
    <w:rsid w:val="00032141"/>
    <w:rsid w:val="000327BB"/>
    <w:rsid w:val="00032A69"/>
    <w:rsid w:val="00033D26"/>
    <w:rsid w:val="00033E84"/>
    <w:rsid w:val="0003465C"/>
    <w:rsid w:val="00034859"/>
    <w:rsid w:val="00034C58"/>
    <w:rsid w:val="00034CB3"/>
    <w:rsid w:val="0003501B"/>
    <w:rsid w:val="00035070"/>
    <w:rsid w:val="0003525A"/>
    <w:rsid w:val="00035818"/>
    <w:rsid w:val="00035C1F"/>
    <w:rsid w:val="000360AF"/>
    <w:rsid w:val="0003625E"/>
    <w:rsid w:val="00036AC2"/>
    <w:rsid w:val="0003781B"/>
    <w:rsid w:val="00037CAA"/>
    <w:rsid w:val="00041372"/>
    <w:rsid w:val="0004168C"/>
    <w:rsid w:val="000426E3"/>
    <w:rsid w:val="000429BF"/>
    <w:rsid w:val="00042C7C"/>
    <w:rsid w:val="00042DAD"/>
    <w:rsid w:val="00043991"/>
    <w:rsid w:val="00043AB7"/>
    <w:rsid w:val="00043EAE"/>
    <w:rsid w:val="00043F55"/>
    <w:rsid w:val="00043F8A"/>
    <w:rsid w:val="0004436B"/>
    <w:rsid w:val="00044839"/>
    <w:rsid w:val="00044B05"/>
    <w:rsid w:val="00044DDB"/>
    <w:rsid w:val="0004550D"/>
    <w:rsid w:val="00045510"/>
    <w:rsid w:val="00045840"/>
    <w:rsid w:val="00045F33"/>
    <w:rsid w:val="00046531"/>
    <w:rsid w:val="0004680D"/>
    <w:rsid w:val="00046A7B"/>
    <w:rsid w:val="00046C2E"/>
    <w:rsid w:val="00046F02"/>
    <w:rsid w:val="00047AD3"/>
    <w:rsid w:val="00047BC3"/>
    <w:rsid w:val="00047CCF"/>
    <w:rsid w:val="00047EEC"/>
    <w:rsid w:val="00050043"/>
    <w:rsid w:val="00050176"/>
    <w:rsid w:val="0005077B"/>
    <w:rsid w:val="00051225"/>
    <w:rsid w:val="00051BBD"/>
    <w:rsid w:val="00051DAC"/>
    <w:rsid w:val="0005204F"/>
    <w:rsid w:val="0005281E"/>
    <w:rsid w:val="00052875"/>
    <w:rsid w:val="00053960"/>
    <w:rsid w:val="000543D9"/>
    <w:rsid w:val="00054CB8"/>
    <w:rsid w:val="0005505B"/>
    <w:rsid w:val="000553C0"/>
    <w:rsid w:val="00055C59"/>
    <w:rsid w:val="00056999"/>
    <w:rsid w:val="00056A59"/>
    <w:rsid w:val="00056C43"/>
    <w:rsid w:val="00056F93"/>
    <w:rsid w:val="00057E72"/>
    <w:rsid w:val="00060F0B"/>
    <w:rsid w:val="00061338"/>
    <w:rsid w:val="00061519"/>
    <w:rsid w:val="000619E5"/>
    <w:rsid w:val="00061B33"/>
    <w:rsid w:val="00061C57"/>
    <w:rsid w:val="0006228F"/>
    <w:rsid w:val="000626D8"/>
    <w:rsid w:val="00062844"/>
    <w:rsid w:val="00063A74"/>
    <w:rsid w:val="00063D43"/>
    <w:rsid w:val="00064480"/>
    <w:rsid w:val="00064802"/>
    <w:rsid w:val="00064C8D"/>
    <w:rsid w:val="00065682"/>
    <w:rsid w:val="00065923"/>
    <w:rsid w:val="00065A56"/>
    <w:rsid w:val="00066080"/>
    <w:rsid w:val="00066916"/>
    <w:rsid w:val="00066B78"/>
    <w:rsid w:val="00067004"/>
    <w:rsid w:val="000678B4"/>
    <w:rsid w:val="00067BF4"/>
    <w:rsid w:val="00067FF8"/>
    <w:rsid w:val="0007079B"/>
    <w:rsid w:val="00070CA1"/>
    <w:rsid w:val="0007159F"/>
    <w:rsid w:val="00071DBD"/>
    <w:rsid w:val="00072BF1"/>
    <w:rsid w:val="00074C43"/>
    <w:rsid w:val="00074F4E"/>
    <w:rsid w:val="00074F61"/>
    <w:rsid w:val="00075291"/>
    <w:rsid w:val="00075C25"/>
    <w:rsid w:val="00076610"/>
    <w:rsid w:val="000768BE"/>
    <w:rsid w:val="00077E64"/>
    <w:rsid w:val="00080B00"/>
    <w:rsid w:val="0008109B"/>
    <w:rsid w:val="000816E3"/>
    <w:rsid w:val="00081A5C"/>
    <w:rsid w:val="000830CE"/>
    <w:rsid w:val="00083142"/>
    <w:rsid w:val="00083708"/>
    <w:rsid w:val="00083AE8"/>
    <w:rsid w:val="00083BD6"/>
    <w:rsid w:val="00084A08"/>
    <w:rsid w:val="00084BEF"/>
    <w:rsid w:val="00084F64"/>
    <w:rsid w:val="000852EB"/>
    <w:rsid w:val="00085408"/>
    <w:rsid w:val="00085CB6"/>
    <w:rsid w:val="00086312"/>
    <w:rsid w:val="000863DC"/>
    <w:rsid w:val="000863FF"/>
    <w:rsid w:val="00087491"/>
    <w:rsid w:val="00087B83"/>
    <w:rsid w:val="000900E9"/>
    <w:rsid w:val="0009011E"/>
    <w:rsid w:val="00090B4B"/>
    <w:rsid w:val="00091139"/>
    <w:rsid w:val="00091525"/>
    <w:rsid w:val="0009156F"/>
    <w:rsid w:val="00091B29"/>
    <w:rsid w:val="00092368"/>
    <w:rsid w:val="000923E1"/>
    <w:rsid w:val="000924D8"/>
    <w:rsid w:val="00092A89"/>
    <w:rsid w:val="00092ACF"/>
    <w:rsid w:val="0009315D"/>
    <w:rsid w:val="000940D0"/>
    <w:rsid w:val="00094393"/>
    <w:rsid w:val="000943E5"/>
    <w:rsid w:val="000953FF"/>
    <w:rsid w:val="0009590C"/>
    <w:rsid w:val="00095F59"/>
    <w:rsid w:val="00097907"/>
    <w:rsid w:val="000A05FB"/>
    <w:rsid w:val="000A0A93"/>
    <w:rsid w:val="000A0ECD"/>
    <w:rsid w:val="000A0F83"/>
    <w:rsid w:val="000A10FD"/>
    <w:rsid w:val="000A17E3"/>
    <w:rsid w:val="000A19FC"/>
    <w:rsid w:val="000A1B5D"/>
    <w:rsid w:val="000A1BD6"/>
    <w:rsid w:val="000A2412"/>
    <w:rsid w:val="000A25BB"/>
    <w:rsid w:val="000A2F10"/>
    <w:rsid w:val="000A3053"/>
    <w:rsid w:val="000A318A"/>
    <w:rsid w:val="000A37CF"/>
    <w:rsid w:val="000A3808"/>
    <w:rsid w:val="000A3875"/>
    <w:rsid w:val="000A3A4E"/>
    <w:rsid w:val="000A49EF"/>
    <w:rsid w:val="000A4C9B"/>
    <w:rsid w:val="000A5331"/>
    <w:rsid w:val="000A5CC2"/>
    <w:rsid w:val="000A763F"/>
    <w:rsid w:val="000B0046"/>
    <w:rsid w:val="000B0CBE"/>
    <w:rsid w:val="000B13AE"/>
    <w:rsid w:val="000B13DF"/>
    <w:rsid w:val="000B1C30"/>
    <w:rsid w:val="000B1E22"/>
    <w:rsid w:val="000B21AE"/>
    <w:rsid w:val="000B2201"/>
    <w:rsid w:val="000B25D8"/>
    <w:rsid w:val="000B2987"/>
    <w:rsid w:val="000B31D1"/>
    <w:rsid w:val="000B4E45"/>
    <w:rsid w:val="000B5985"/>
    <w:rsid w:val="000B68E6"/>
    <w:rsid w:val="000B69CE"/>
    <w:rsid w:val="000B6A98"/>
    <w:rsid w:val="000B6CB5"/>
    <w:rsid w:val="000B6FCA"/>
    <w:rsid w:val="000B7F64"/>
    <w:rsid w:val="000B7F98"/>
    <w:rsid w:val="000C08EC"/>
    <w:rsid w:val="000C0C9E"/>
    <w:rsid w:val="000C0F45"/>
    <w:rsid w:val="000C206E"/>
    <w:rsid w:val="000C22F2"/>
    <w:rsid w:val="000C3103"/>
    <w:rsid w:val="000C3A79"/>
    <w:rsid w:val="000C3AB2"/>
    <w:rsid w:val="000C3F65"/>
    <w:rsid w:val="000C3FE8"/>
    <w:rsid w:val="000C454A"/>
    <w:rsid w:val="000C4F7E"/>
    <w:rsid w:val="000C56CA"/>
    <w:rsid w:val="000C5DB3"/>
    <w:rsid w:val="000C5E76"/>
    <w:rsid w:val="000C64C8"/>
    <w:rsid w:val="000C65F0"/>
    <w:rsid w:val="000C6672"/>
    <w:rsid w:val="000C66E0"/>
    <w:rsid w:val="000C6C72"/>
    <w:rsid w:val="000D011D"/>
    <w:rsid w:val="000D0127"/>
    <w:rsid w:val="000D32B1"/>
    <w:rsid w:val="000D3A78"/>
    <w:rsid w:val="000D43DA"/>
    <w:rsid w:val="000D4B21"/>
    <w:rsid w:val="000D5467"/>
    <w:rsid w:val="000D60A9"/>
    <w:rsid w:val="000D65EA"/>
    <w:rsid w:val="000D69A0"/>
    <w:rsid w:val="000D6E37"/>
    <w:rsid w:val="000D74C6"/>
    <w:rsid w:val="000E1389"/>
    <w:rsid w:val="000E1638"/>
    <w:rsid w:val="000E17D3"/>
    <w:rsid w:val="000E1A3C"/>
    <w:rsid w:val="000E24D3"/>
    <w:rsid w:val="000E30DD"/>
    <w:rsid w:val="000E33C2"/>
    <w:rsid w:val="000E3519"/>
    <w:rsid w:val="000E384E"/>
    <w:rsid w:val="000E40E5"/>
    <w:rsid w:val="000E4786"/>
    <w:rsid w:val="000E4D61"/>
    <w:rsid w:val="000E4E99"/>
    <w:rsid w:val="000E54E4"/>
    <w:rsid w:val="000E58AE"/>
    <w:rsid w:val="000E7A0C"/>
    <w:rsid w:val="000E7C1D"/>
    <w:rsid w:val="000E7D9E"/>
    <w:rsid w:val="000F02FE"/>
    <w:rsid w:val="000F1C88"/>
    <w:rsid w:val="000F25B9"/>
    <w:rsid w:val="000F262D"/>
    <w:rsid w:val="000F2986"/>
    <w:rsid w:val="000F335C"/>
    <w:rsid w:val="000F3FD6"/>
    <w:rsid w:val="000F416E"/>
    <w:rsid w:val="000F5B0A"/>
    <w:rsid w:val="000F5D85"/>
    <w:rsid w:val="000F6576"/>
    <w:rsid w:val="000F7228"/>
    <w:rsid w:val="0010032C"/>
    <w:rsid w:val="00100452"/>
    <w:rsid w:val="00100630"/>
    <w:rsid w:val="00100CF7"/>
    <w:rsid w:val="00100F5D"/>
    <w:rsid w:val="00101D7B"/>
    <w:rsid w:val="001026A2"/>
    <w:rsid w:val="001032E8"/>
    <w:rsid w:val="0010330D"/>
    <w:rsid w:val="001033FA"/>
    <w:rsid w:val="001034D8"/>
    <w:rsid w:val="00103CAA"/>
    <w:rsid w:val="00105461"/>
    <w:rsid w:val="0010655D"/>
    <w:rsid w:val="00106707"/>
    <w:rsid w:val="001074D4"/>
    <w:rsid w:val="00110335"/>
    <w:rsid w:val="0011035B"/>
    <w:rsid w:val="0011040D"/>
    <w:rsid w:val="0011051A"/>
    <w:rsid w:val="00111D0E"/>
    <w:rsid w:val="00111EB8"/>
    <w:rsid w:val="0011272E"/>
    <w:rsid w:val="0011292D"/>
    <w:rsid w:val="00112D20"/>
    <w:rsid w:val="00112D60"/>
    <w:rsid w:val="001130D7"/>
    <w:rsid w:val="001132BE"/>
    <w:rsid w:val="00113D8C"/>
    <w:rsid w:val="00114198"/>
    <w:rsid w:val="00114286"/>
    <w:rsid w:val="001143AF"/>
    <w:rsid w:val="001145CF"/>
    <w:rsid w:val="001146B5"/>
    <w:rsid w:val="00114B6C"/>
    <w:rsid w:val="00114CC5"/>
    <w:rsid w:val="0011513D"/>
    <w:rsid w:val="001151E1"/>
    <w:rsid w:val="0011521F"/>
    <w:rsid w:val="0011564D"/>
    <w:rsid w:val="00115A4C"/>
    <w:rsid w:val="00115B74"/>
    <w:rsid w:val="00115D06"/>
    <w:rsid w:val="00116606"/>
    <w:rsid w:val="00120456"/>
    <w:rsid w:val="00120AB2"/>
    <w:rsid w:val="001213FF"/>
    <w:rsid w:val="00121962"/>
    <w:rsid w:val="00121EE8"/>
    <w:rsid w:val="0012222D"/>
    <w:rsid w:val="00122979"/>
    <w:rsid w:val="001237E2"/>
    <w:rsid w:val="00123F46"/>
    <w:rsid w:val="00124148"/>
    <w:rsid w:val="001248AE"/>
    <w:rsid w:val="00124B1E"/>
    <w:rsid w:val="001253DD"/>
    <w:rsid w:val="001254B7"/>
    <w:rsid w:val="001255F9"/>
    <w:rsid w:val="00125957"/>
    <w:rsid w:val="00125AAB"/>
    <w:rsid w:val="00125F79"/>
    <w:rsid w:val="0012649A"/>
    <w:rsid w:val="0012726C"/>
    <w:rsid w:val="0012727B"/>
    <w:rsid w:val="00127C61"/>
    <w:rsid w:val="00130357"/>
    <w:rsid w:val="001304AE"/>
    <w:rsid w:val="00131465"/>
    <w:rsid w:val="00131555"/>
    <w:rsid w:val="00131F70"/>
    <w:rsid w:val="0013293E"/>
    <w:rsid w:val="00132EDB"/>
    <w:rsid w:val="0013323F"/>
    <w:rsid w:val="00134119"/>
    <w:rsid w:val="0013473F"/>
    <w:rsid w:val="00134745"/>
    <w:rsid w:val="00134A5D"/>
    <w:rsid w:val="00134CB7"/>
    <w:rsid w:val="001359B0"/>
    <w:rsid w:val="001360D8"/>
    <w:rsid w:val="001369D5"/>
    <w:rsid w:val="0013747C"/>
    <w:rsid w:val="00137A19"/>
    <w:rsid w:val="00137C12"/>
    <w:rsid w:val="00137C3A"/>
    <w:rsid w:val="00137DBF"/>
    <w:rsid w:val="00140026"/>
    <w:rsid w:val="00140549"/>
    <w:rsid w:val="001407D9"/>
    <w:rsid w:val="0014105E"/>
    <w:rsid w:val="001414ED"/>
    <w:rsid w:val="0014169F"/>
    <w:rsid w:val="00143418"/>
    <w:rsid w:val="00143596"/>
    <w:rsid w:val="00144B15"/>
    <w:rsid w:val="00144B7D"/>
    <w:rsid w:val="00145F4B"/>
    <w:rsid w:val="00145FD1"/>
    <w:rsid w:val="00146E18"/>
    <w:rsid w:val="0014791D"/>
    <w:rsid w:val="00147BA2"/>
    <w:rsid w:val="00147F77"/>
    <w:rsid w:val="001509E6"/>
    <w:rsid w:val="00150D09"/>
    <w:rsid w:val="00150FCE"/>
    <w:rsid w:val="00151038"/>
    <w:rsid w:val="00151728"/>
    <w:rsid w:val="001528BC"/>
    <w:rsid w:val="001532C1"/>
    <w:rsid w:val="001533C5"/>
    <w:rsid w:val="0015344B"/>
    <w:rsid w:val="00153C5B"/>
    <w:rsid w:val="00153FC7"/>
    <w:rsid w:val="001556FD"/>
    <w:rsid w:val="001558DD"/>
    <w:rsid w:val="00156858"/>
    <w:rsid w:val="00156EE3"/>
    <w:rsid w:val="0015735F"/>
    <w:rsid w:val="001606CB"/>
    <w:rsid w:val="00160BF1"/>
    <w:rsid w:val="00163709"/>
    <w:rsid w:val="00163834"/>
    <w:rsid w:val="001652D9"/>
    <w:rsid w:val="00165596"/>
    <w:rsid w:val="0016559D"/>
    <w:rsid w:val="0016572D"/>
    <w:rsid w:val="00165B19"/>
    <w:rsid w:val="001665C5"/>
    <w:rsid w:val="00166911"/>
    <w:rsid w:val="00166B8A"/>
    <w:rsid w:val="001701FB"/>
    <w:rsid w:val="001704C5"/>
    <w:rsid w:val="00170624"/>
    <w:rsid w:val="001706FA"/>
    <w:rsid w:val="00170E6E"/>
    <w:rsid w:val="00171DB8"/>
    <w:rsid w:val="00173320"/>
    <w:rsid w:val="00173478"/>
    <w:rsid w:val="0017371B"/>
    <w:rsid w:val="00173DA9"/>
    <w:rsid w:val="0017417A"/>
    <w:rsid w:val="001741D7"/>
    <w:rsid w:val="00174691"/>
    <w:rsid w:val="0017512E"/>
    <w:rsid w:val="00175E22"/>
    <w:rsid w:val="00175E99"/>
    <w:rsid w:val="00176477"/>
    <w:rsid w:val="00176593"/>
    <w:rsid w:val="00176A3D"/>
    <w:rsid w:val="00176CEE"/>
    <w:rsid w:val="00177A96"/>
    <w:rsid w:val="00177BD4"/>
    <w:rsid w:val="0018050D"/>
    <w:rsid w:val="0018059C"/>
    <w:rsid w:val="001805A6"/>
    <w:rsid w:val="001806AE"/>
    <w:rsid w:val="0018082D"/>
    <w:rsid w:val="0018087B"/>
    <w:rsid w:val="00180EF2"/>
    <w:rsid w:val="00183ABE"/>
    <w:rsid w:val="00183EE5"/>
    <w:rsid w:val="001844BC"/>
    <w:rsid w:val="00184625"/>
    <w:rsid w:val="00184F14"/>
    <w:rsid w:val="00184F3C"/>
    <w:rsid w:val="00185830"/>
    <w:rsid w:val="00185C87"/>
    <w:rsid w:val="001873CB"/>
    <w:rsid w:val="001876F7"/>
    <w:rsid w:val="00187720"/>
    <w:rsid w:val="001879E1"/>
    <w:rsid w:val="00187ABD"/>
    <w:rsid w:val="00190835"/>
    <w:rsid w:val="00191321"/>
    <w:rsid w:val="001918AA"/>
    <w:rsid w:val="00192011"/>
    <w:rsid w:val="00192BBF"/>
    <w:rsid w:val="00192E9E"/>
    <w:rsid w:val="00194B44"/>
    <w:rsid w:val="001951AE"/>
    <w:rsid w:val="00195D83"/>
    <w:rsid w:val="001963AC"/>
    <w:rsid w:val="001A09D4"/>
    <w:rsid w:val="001A175A"/>
    <w:rsid w:val="001A2027"/>
    <w:rsid w:val="001A25A5"/>
    <w:rsid w:val="001A28E5"/>
    <w:rsid w:val="001A3266"/>
    <w:rsid w:val="001A4ACF"/>
    <w:rsid w:val="001A5DCE"/>
    <w:rsid w:val="001A5EF5"/>
    <w:rsid w:val="001A62B9"/>
    <w:rsid w:val="001A701C"/>
    <w:rsid w:val="001A7436"/>
    <w:rsid w:val="001B130C"/>
    <w:rsid w:val="001B1501"/>
    <w:rsid w:val="001B1690"/>
    <w:rsid w:val="001B22D0"/>
    <w:rsid w:val="001B2373"/>
    <w:rsid w:val="001B2D56"/>
    <w:rsid w:val="001B2F5D"/>
    <w:rsid w:val="001B30C9"/>
    <w:rsid w:val="001B42E4"/>
    <w:rsid w:val="001B4C84"/>
    <w:rsid w:val="001B4E4C"/>
    <w:rsid w:val="001B55DE"/>
    <w:rsid w:val="001B56A9"/>
    <w:rsid w:val="001B6026"/>
    <w:rsid w:val="001B66E2"/>
    <w:rsid w:val="001B710F"/>
    <w:rsid w:val="001B7ACD"/>
    <w:rsid w:val="001B7D98"/>
    <w:rsid w:val="001C0DCA"/>
    <w:rsid w:val="001C0E0E"/>
    <w:rsid w:val="001C0F21"/>
    <w:rsid w:val="001C270A"/>
    <w:rsid w:val="001C42B0"/>
    <w:rsid w:val="001C49A7"/>
    <w:rsid w:val="001C5B46"/>
    <w:rsid w:val="001C5BC3"/>
    <w:rsid w:val="001C63E3"/>
    <w:rsid w:val="001C65D1"/>
    <w:rsid w:val="001C6659"/>
    <w:rsid w:val="001C6B6E"/>
    <w:rsid w:val="001C79AD"/>
    <w:rsid w:val="001D0070"/>
    <w:rsid w:val="001D0B04"/>
    <w:rsid w:val="001D17E9"/>
    <w:rsid w:val="001D1870"/>
    <w:rsid w:val="001D220C"/>
    <w:rsid w:val="001D2755"/>
    <w:rsid w:val="001D2D39"/>
    <w:rsid w:val="001D4193"/>
    <w:rsid w:val="001D4598"/>
    <w:rsid w:val="001D4779"/>
    <w:rsid w:val="001D4E88"/>
    <w:rsid w:val="001D4FB1"/>
    <w:rsid w:val="001D5275"/>
    <w:rsid w:val="001D5877"/>
    <w:rsid w:val="001D6ECB"/>
    <w:rsid w:val="001D7334"/>
    <w:rsid w:val="001D79DB"/>
    <w:rsid w:val="001E08D6"/>
    <w:rsid w:val="001E0BD3"/>
    <w:rsid w:val="001E0CBE"/>
    <w:rsid w:val="001E12B4"/>
    <w:rsid w:val="001E1653"/>
    <w:rsid w:val="001E1B9F"/>
    <w:rsid w:val="001E1BAC"/>
    <w:rsid w:val="001E2CC2"/>
    <w:rsid w:val="001E3678"/>
    <w:rsid w:val="001E39EB"/>
    <w:rsid w:val="001E4029"/>
    <w:rsid w:val="001E49B8"/>
    <w:rsid w:val="001E52DD"/>
    <w:rsid w:val="001E5D63"/>
    <w:rsid w:val="001E5DB6"/>
    <w:rsid w:val="001E6754"/>
    <w:rsid w:val="001E6A2B"/>
    <w:rsid w:val="001E72A9"/>
    <w:rsid w:val="001E7795"/>
    <w:rsid w:val="001E7C16"/>
    <w:rsid w:val="001E7C64"/>
    <w:rsid w:val="001F001F"/>
    <w:rsid w:val="001F0FAE"/>
    <w:rsid w:val="001F1037"/>
    <w:rsid w:val="001F2418"/>
    <w:rsid w:val="001F2645"/>
    <w:rsid w:val="001F2AE9"/>
    <w:rsid w:val="001F2D6A"/>
    <w:rsid w:val="001F2EB8"/>
    <w:rsid w:val="001F36ED"/>
    <w:rsid w:val="001F393C"/>
    <w:rsid w:val="001F3C45"/>
    <w:rsid w:val="001F4433"/>
    <w:rsid w:val="001F4783"/>
    <w:rsid w:val="001F5574"/>
    <w:rsid w:val="001F5C7B"/>
    <w:rsid w:val="001F60D9"/>
    <w:rsid w:val="001F61BE"/>
    <w:rsid w:val="001F647A"/>
    <w:rsid w:val="001F673A"/>
    <w:rsid w:val="001F68F9"/>
    <w:rsid w:val="001F7326"/>
    <w:rsid w:val="001F75E5"/>
    <w:rsid w:val="00200080"/>
    <w:rsid w:val="0020025A"/>
    <w:rsid w:val="00200D28"/>
    <w:rsid w:val="00200EB6"/>
    <w:rsid w:val="00201088"/>
    <w:rsid w:val="002018C0"/>
    <w:rsid w:val="00201F9C"/>
    <w:rsid w:val="00202FEE"/>
    <w:rsid w:val="00203329"/>
    <w:rsid w:val="00203AE3"/>
    <w:rsid w:val="0020473C"/>
    <w:rsid w:val="002048B1"/>
    <w:rsid w:val="00204A68"/>
    <w:rsid w:val="00204FE8"/>
    <w:rsid w:val="00204FF1"/>
    <w:rsid w:val="00205458"/>
    <w:rsid w:val="00205588"/>
    <w:rsid w:val="00206251"/>
    <w:rsid w:val="002079C2"/>
    <w:rsid w:val="00210D6A"/>
    <w:rsid w:val="002110EF"/>
    <w:rsid w:val="00211837"/>
    <w:rsid w:val="00211979"/>
    <w:rsid w:val="002129B1"/>
    <w:rsid w:val="0021408F"/>
    <w:rsid w:val="00214597"/>
    <w:rsid w:val="00215501"/>
    <w:rsid w:val="00215752"/>
    <w:rsid w:val="00217299"/>
    <w:rsid w:val="00217DE8"/>
    <w:rsid w:val="00217F41"/>
    <w:rsid w:val="00220070"/>
    <w:rsid w:val="00220263"/>
    <w:rsid w:val="002207BB"/>
    <w:rsid w:val="002207EE"/>
    <w:rsid w:val="00220D8A"/>
    <w:rsid w:val="00221071"/>
    <w:rsid w:val="00222175"/>
    <w:rsid w:val="00225637"/>
    <w:rsid w:val="002267AF"/>
    <w:rsid w:val="00226FAE"/>
    <w:rsid w:val="00227291"/>
    <w:rsid w:val="00230145"/>
    <w:rsid w:val="00230549"/>
    <w:rsid w:val="002312B7"/>
    <w:rsid w:val="002317AD"/>
    <w:rsid w:val="00231BD7"/>
    <w:rsid w:val="00231FA3"/>
    <w:rsid w:val="00231FB2"/>
    <w:rsid w:val="00232020"/>
    <w:rsid w:val="00232189"/>
    <w:rsid w:val="00232E6E"/>
    <w:rsid w:val="00232ECB"/>
    <w:rsid w:val="00232FB7"/>
    <w:rsid w:val="00233978"/>
    <w:rsid w:val="00235622"/>
    <w:rsid w:val="00235929"/>
    <w:rsid w:val="00235D06"/>
    <w:rsid w:val="00235E8B"/>
    <w:rsid w:val="00236D0E"/>
    <w:rsid w:val="002370EC"/>
    <w:rsid w:val="00237302"/>
    <w:rsid w:val="00237C7B"/>
    <w:rsid w:val="00237DD4"/>
    <w:rsid w:val="0024004F"/>
    <w:rsid w:val="002400D5"/>
    <w:rsid w:val="00240405"/>
    <w:rsid w:val="00240CB3"/>
    <w:rsid w:val="002418AC"/>
    <w:rsid w:val="00241A5E"/>
    <w:rsid w:val="0024210F"/>
    <w:rsid w:val="00242225"/>
    <w:rsid w:val="0024226C"/>
    <w:rsid w:val="002424F2"/>
    <w:rsid w:val="00242539"/>
    <w:rsid w:val="0024259E"/>
    <w:rsid w:val="0024303F"/>
    <w:rsid w:val="0024452A"/>
    <w:rsid w:val="0024462C"/>
    <w:rsid w:val="00244A34"/>
    <w:rsid w:val="00244C80"/>
    <w:rsid w:val="00244EEE"/>
    <w:rsid w:val="002452E5"/>
    <w:rsid w:val="00245383"/>
    <w:rsid w:val="0024596A"/>
    <w:rsid w:val="00245D85"/>
    <w:rsid w:val="002462DA"/>
    <w:rsid w:val="00246686"/>
    <w:rsid w:val="00246960"/>
    <w:rsid w:val="00247441"/>
    <w:rsid w:val="0025017E"/>
    <w:rsid w:val="00250325"/>
    <w:rsid w:val="0025042A"/>
    <w:rsid w:val="00250CA8"/>
    <w:rsid w:val="00250F20"/>
    <w:rsid w:val="002517E4"/>
    <w:rsid w:val="00252CCD"/>
    <w:rsid w:val="002532DB"/>
    <w:rsid w:val="0025337C"/>
    <w:rsid w:val="00253869"/>
    <w:rsid w:val="00253E2E"/>
    <w:rsid w:val="00254481"/>
    <w:rsid w:val="002546B7"/>
    <w:rsid w:val="00254D0B"/>
    <w:rsid w:val="00254E08"/>
    <w:rsid w:val="00254EA3"/>
    <w:rsid w:val="00255620"/>
    <w:rsid w:val="00255A2F"/>
    <w:rsid w:val="00255B42"/>
    <w:rsid w:val="00255C92"/>
    <w:rsid w:val="00255D07"/>
    <w:rsid w:val="00255DA8"/>
    <w:rsid w:val="00255F9A"/>
    <w:rsid w:val="002560E2"/>
    <w:rsid w:val="002564DF"/>
    <w:rsid w:val="00256A66"/>
    <w:rsid w:val="00256B6E"/>
    <w:rsid w:val="002576E2"/>
    <w:rsid w:val="0025782B"/>
    <w:rsid w:val="00260183"/>
    <w:rsid w:val="002601FF"/>
    <w:rsid w:val="00260A8F"/>
    <w:rsid w:val="0026105C"/>
    <w:rsid w:val="0026138F"/>
    <w:rsid w:val="00261A31"/>
    <w:rsid w:val="00261AA5"/>
    <w:rsid w:val="00261E0C"/>
    <w:rsid w:val="00261FCB"/>
    <w:rsid w:val="00262CE8"/>
    <w:rsid w:val="00263103"/>
    <w:rsid w:val="00263451"/>
    <w:rsid w:val="00263C29"/>
    <w:rsid w:val="00263CAB"/>
    <w:rsid w:val="00264324"/>
    <w:rsid w:val="00264723"/>
    <w:rsid w:val="0026492B"/>
    <w:rsid w:val="00264A90"/>
    <w:rsid w:val="00264C78"/>
    <w:rsid w:val="002652FA"/>
    <w:rsid w:val="00265670"/>
    <w:rsid w:val="00265B28"/>
    <w:rsid w:val="0026624A"/>
    <w:rsid w:val="002675B0"/>
    <w:rsid w:val="00270057"/>
    <w:rsid w:val="00272374"/>
    <w:rsid w:val="002736B5"/>
    <w:rsid w:val="002739F8"/>
    <w:rsid w:val="002746A4"/>
    <w:rsid w:val="00274CD4"/>
    <w:rsid w:val="00274DCB"/>
    <w:rsid w:val="00275048"/>
    <w:rsid w:val="0027600A"/>
    <w:rsid w:val="00276568"/>
    <w:rsid w:val="0027690F"/>
    <w:rsid w:val="00276B0E"/>
    <w:rsid w:val="0027787B"/>
    <w:rsid w:val="0027789E"/>
    <w:rsid w:val="00277AC3"/>
    <w:rsid w:val="002800D6"/>
    <w:rsid w:val="0028277C"/>
    <w:rsid w:val="00282B9B"/>
    <w:rsid w:val="002832DF"/>
    <w:rsid w:val="002845E0"/>
    <w:rsid w:val="00284C0A"/>
    <w:rsid w:val="00284C92"/>
    <w:rsid w:val="002854B2"/>
    <w:rsid w:val="0028576D"/>
    <w:rsid w:val="00285CDE"/>
    <w:rsid w:val="00285F88"/>
    <w:rsid w:val="002868F8"/>
    <w:rsid w:val="00286D09"/>
    <w:rsid w:val="00287115"/>
    <w:rsid w:val="0029006F"/>
    <w:rsid w:val="002903CA"/>
    <w:rsid w:val="002906CA"/>
    <w:rsid w:val="00290F0D"/>
    <w:rsid w:val="00291437"/>
    <w:rsid w:val="00291788"/>
    <w:rsid w:val="0029275E"/>
    <w:rsid w:val="00293886"/>
    <w:rsid w:val="00293B12"/>
    <w:rsid w:val="00293C08"/>
    <w:rsid w:val="0029438B"/>
    <w:rsid w:val="0029480B"/>
    <w:rsid w:val="00294D96"/>
    <w:rsid w:val="00294F8E"/>
    <w:rsid w:val="00295344"/>
    <w:rsid w:val="0029574D"/>
    <w:rsid w:val="002957F2"/>
    <w:rsid w:val="002958F5"/>
    <w:rsid w:val="00295B0B"/>
    <w:rsid w:val="002965C6"/>
    <w:rsid w:val="0029689F"/>
    <w:rsid w:val="00296BFC"/>
    <w:rsid w:val="00296C0D"/>
    <w:rsid w:val="00296F5F"/>
    <w:rsid w:val="00297142"/>
    <w:rsid w:val="00297502"/>
    <w:rsid w:val="002977ED"/>
    <w:rsid w:val="00297BC2"/>
    <w:rsid w:val="002A0114"/>
    <w:rsid w:val="002A014E"/>
    <w:rsid w:val="002A0161"/>
    <w:rsid w:val="002A0726"/>
    <w:rsid w:val="002A119C"/>
    <w:rsid w:val="002A1A73"/>
    <w:rsid w:val="002A27C9"/>
    <w:rsid w:val="002A3219"/>
    <w:rsid w:val="002A323A"/>
    <w:rsid w:val="002A3C3A"/>
    <w:rsid w:val="002A469F"/>
    <w:rsid w:val="002A4D74"/>
    <w:rsid w:val="002A5759"/>
    <w:rsid w:val="002A5C8E"/>
    <w:rsid w:val="002A627F"/>
    <w:rsid w:val="002A6FB2"/>
    <w:rsid w:val="002A740A"/>
    <w:rsid w:val="002B0229"/>
    <w:rsid w:val="002B02F2"/>
    <w:rsid w:val="002B0441"/>
    <w:rsid w:val="002B089B"/>
    <w:rsid w:val="002B0CC9"/>
    <w:rsid w:val="002B0D13"/>
    <w:rsid w:val="002B1D52"/>
    <w:rsid w:val="002B27ED"/>
    <w:rsid w:val="002B2B20"/>
    <w:rsid w:val="002B2C64"/>
    <w:rsid w:val="002B36C6"/>
    <w:rsid w:val="002B3D06"/>
    <w:rsid w:val="002B4BB7"/>
    <w:rsid w:val="002B5115"/>
    <w:rsid w:val="002B5446"/>
    <w:rsid w:val="002B549B"/>
    <w:rsid w:val="002B6462"/>
    <w:rsid w:val="002B6566"/>
    <w:rsid w:val="002B6F05"/>
    <w:rsid w:val="002B7515"/>
    <w:rsid w:val="002B79C5"/>
    <w:rsid w:val="002B7BEC"/>
    <w:rsid w:val="002B7D23"/>
    <w:rsid w:val="002B7F81"/>
    <w:rsid w:val="002C036D"/>
    <w:rsid w:val="002C044D"/>
    <w:rsid w:val="002C0C75"/>
    <w:rsid w:val="002C0E99"/>
    <w:rsid w:val="002C119B"/>
    <w:rsid w:val="002C22F2"/>
    <w:rsid w:val="002C2889"/>
    <w:rsid w:val="002C2A1E"/>
    <w:rsid w:val="002C2A93"/>
    <w:rsid w:val="002C32B5"/>
    <w:rsid w:val="002C3912"/>
    <w:rsid w:val="002C3A18"/>
    <w:rsid w:val="002C416B"/>
    <w:rsid w:val="002C4844"/>
    <w:rsid w:val="002C54FC"/>
    <w:rsid w:val="002C5E14"/>
    <w:rsid w:val="002C70F6"/>
    <w:rsid w:val="002C7BBA"/>
    <w:rsid w:val="002C7FBA"/>
    <w:rsid w:val="002D00FF"/>
    <w:rsid w:val="002D01A8"/>
    <w:rsid w:val="002D04D3"/>
    <w:rsid w:val="002D0538"/>
    <w:rsid w:val="002D0F0F"/>
    <w:rsid w:val="002D12EC"/>
    <w:rsid w:val="002D1552"/>
    <w:rsid w:val="002D1602"/>
    <w:rsid w:val="002D1C0E"/>
    <w:rsid w:val="002D38EA"/>
    <w:rsid w:val="002D3C25"/>
    <w:rsid w:val="002D3F3B"/>
    <w:rsid w:val="002D4679"/>
    <w:rsid w:val="002D4BCD"/>
    <w:rsid w:val="002D58E1"/>
    <w:rsid w:val="002D596C"/>
    <w:rsid w:val="002D5D26"/>
    <w:rsid w:val="002D70BB"/>
    <w:rsid w:val="002D721D"/>
    <w:rsid w:val="002D76BC"/>
    <w:rsid w:val="002D7E13"/>
    <w:rsid w:val="002E0249"/>
    <w:rsid w:val="002E0578"/>
    <w:rsid w:val="002E0F9A"/>
    <w:rsid w:val="002E1B9D"/>
    <w:rsid w:val="002E1C36"/>
    <w:rsid w:val="002E1DE2"/>
    <w:rsid w:val="002E1E47"/>
    <w:rsid w:val="002E1F33"/>
    <w:rsid w:val="002E2845"/>
    <w:rsid w:val="002E2C09"/>
    <w:rsid w:val="002E3FCA"/>
    <w:rsid w:val="002E409C"/>
    <w:rsid w:val="002E47BD"/>
    <w:rsid w:val="002E4D0B"/>
    <w:rsid w:val="002E505B"/>
    <w:rsid w:val="002E5368"/>
    <w:rsid w:val="002E63ED"/>
    <w:rsid w:val="002E708D"/>
    <w:rsid w:val="002E7147"/>
    <w:rsid w:val="002F022E"/>
    <w:rsid w:val="002F0513"/>
    <w:rsid w:val="002F0F59"/>
    <w:rsid w:val="002F1163"/>
    <w:rsid w:val="002F1CB2"/>
    <w:rsid w:val="002F1E3B"/>
    <w:rsid w:val="002F2306"/>
    <w:rsid w:val="002F2CC3"/>
    <w:rsid w:val="002F40A2"/>
    <w:rsid w:val="002F4305"/>
    <w:rsid w:val="002F460B"/>
    <w:rsid w:val="002F561C"/>
    <w:rsid w:val="002F5BC4"/>
    <w:rsid w:val="002F5E6C"/>
    <w:rsid w:val="002F6833"/>
    <w:rsid w:val="002F6D6E"/>
    <w:rsid w:val="002F7740"/>
    <w:rsid w:val="00300008"/>
    <w:rsid w:val="003009D8"/>
    <w:rsid w:val="00301053"/>
    <w:rsid w:val="0030109C"/>
    <w:rsid w:val="0030235E"/>
    <w:rsid w:val="0030238F"/>
    <w:rsid w:val="00302B92"/>
    <w:rsid w:val="00302DFB"/>
    <w:rsid w:val="003039FA"/>
    <w:rsid w:val="00303E03"/>
    <w:rsid w:val="0030408D"/>
    <w:rsid w:val="003047F5"/>
    <w:rsid w:val="00304D0B"/>
    <w:rsid w:val="00305004"/>
    <w:rsid w:val="0030538C"/>
    <w:rsid w:val="00305C54"/>
    <w:rsid w:val="00306485"/>
    <w:rsid w:val="0030659F"/>
    <w:rsid w:val="00307395"/>
    <w:rsid w:val="00307401"/>
    <w:rsid w:val="00307489"/>
    <w:rsid w:val="0030757B"/>
    <w:rsid w:val="00310559"/>
    <w:rsid w:val="00310A47"/>
    <w:rsid w:val="00310C44"/>
    <w:rsid w:val="003112FF"/>
    <w:rsid w:val="00311902"/>
    <w:rsid w:val="00311DBB"/>
    <w:rsid w:val="0031255A"/>
    <w:rsid w:val="00313869"/>
    <w:rsid w:val="00313AF8"/>
    <w:rsid w:val="00314685"/>
    <w:rsid w:val="00314DDB"/>
    <w:rsid w:val="00315EAF"/>
    <w:rsid w:val="00316932"/>
    <w:rsid w:val="00316DF2"/>
    <w:rsid w:val="00317050"/>
    <w:rsid w:val="0031777D"/>
    <w:rsid w:val="00317925"/>
    <w:rsid w:val="003209EA"/>
    <w:rsid w:val="00320B02"/>
    <w:rsid w:val="0032101E"/>
    <w:rsid w:val="00322698"/>
    <w:rsid w:val="00322714"/>
    <w:rsid w:val="00322DF6"/>
    <w:rsid w:val="003236CD"/>
    <w:rsid w:val="003238A1"/>
    <w:rsid w:val="00324097"/>
    <w:rsid w:val="003240BA"/>
    <w:rsid w:val="00324C06"/>
    <w:rsid w:val="0032523C"/>
    <w:rsid w:val="00325360"/>
    <w:rsid w:val="003256E8"/>
    <w:rsid w:val="00326445"/>
    <w:rsid w:val="00326DF5"/>
    <w:rsid w:val="00330BD8"/>
    <w:rsid w:val="00331296"/>
    <w:rsid w:val="00331552"/>
    <w:rsid w:val="00331F09"/>
    <w:rsid w:val="0033256B"/>
    <w:rsid w:val="003326F8"/>
    <w:rsid w:val="00332C9F"/>
    <w:rsid w:val="00333009"/>
    <w:rsid w:val="003334C0"/>
    <w:rsid w:val="003337D8"/>
    <w:rsid w:val="00334023"/>
    <w:rsid w:val="00335278"/>
    <w:rsid w:val="00336431"/>
    <w:rsid w:val="003365F3"/>
    <w:rsid w:val="00336DEE"/>
    <w:rsid w:val="003374BE"/>
    <w:rsid w:val="00337FAF"/>
    <w:rsid w:val="00340952"/>
    <w:rsid w:val="00340DD2"/>
    <w:rsid w:val="00340E5D"/>
    <w:rsid w:val="003411E8"/>
    <w:rsid w:val="00341246"/>
    <w:rsid w:val="003419BD"/>
    <w:rsid w:val="00342400"/>
    <w:rsid w:val="00342C78"/>
    <w:rsid w:val="00342D36"/>
    <w:rsid w:val="00343107"/>
    <w:rsid w:val="00344568"/>
    <w:rsid w:val="00345C3E"/>
    <w:rsid w:val="00345DB3"/>
    <w:rsid w:val="00345E39"/>
    <w:rsid w:val="00347805"/>
    <w:rsid w:val="00350359"/>
    <w:rsid w:val="0035054E"/>
    <w:rsid w:val="003506F5"/>
    <w:rsid w:val="00350A41"/>
    <w:rsid w:val="00350E68"/>
    <w:rsid w:val="00351054"/>
    <w:rsid w:val="0035169B"/>
    <w:rsid w:val="0035190A"/>
    <w:rsid w:val="00351CF9"/>
    <w:rsid w:val="003528ED"/>
    <w:rsid w:val="00352C94"/>
    <w:rsid w:val="00353221"/>
    <w:rsid w:val="0035326D"/>
    <w:rsid w:val="00353D27"/>
    <w:rsid w:val="003542A1"/>
    <w:rsid w:val="003549CF"/>
    <w:rsid w:val="00357800"/>
    <w:rsid w:val="00357A57"/>
    <w:rsid w:val="00357A6B"/>
    <w:rsid w:val="00360320"/>
    <w:rsid w:val="0036034C"/>
    <w:rsid w:val="00360816"/>
    <w:rsid w:val="00360AEF"/>
    <w:rsid w:val="00361424"/>
    <w:rsid w:val="00361A93"/>
    <w:rsid w:val="00361BD3"/>
    <w:rsid w:val="00361BF4"/>
    <w:rsid w:val="003621F0"/>
    <w:rsid w:val="003629CB"/>
    <w:rsid w:val="0036352D"/>
    <w:rsid w:val="0036569C"/>
    <w:rsid w:val="00365C4E"/>
    <w:rsid w:val="003666BF"/>
    <w:rsid w:val="0036703B"/>
    <w:rsid w:val="00367388"/>
    <w:rsid w:val="003673F8"/>
    <w:rsid w:val="0036774F"/>
    <w:rsid w:val="003677B9"/>
    <w:rsid w:val="003678AE"/>
    <w:rsid w:val="00367E13"/>
    <w:rsid w:val="00370E06"/>
    <w:rsid w:val="00371474"/>
    <w:rsid w:val="00372C4B"/>
    <w:rsid w:val="00372EAF"/>
    <w:rsid w:val="00372FA1"/>
    <w:rsid w:val="003731F3"/>
    <w:rsid w:val="0037363F"/>
    <w:rsid w:val="00373C36"/>
    <w:rsid w:val="003745B8"/>
    <w:rsid w:val="0037600C"/>
    <w:rsid w:val="00376293"/>
    <w:rsid w:val="0037759D"/>
    <w:rsid w:val="0037781D"/>
    <w:rsid w:val="00377F13"/>
    <w:rsid w:val="00380467"/>
    <w:rsid w:val="0038154F"/>
    <w:rsid w:val="003815D4"/>
    <w:rsid w:val="003838CE"/>
    <w:rsid w:val="00383B6E"/>
    <w:rsid w:val="00383CB5"/>
    <w:rsid w:val="00383F0A"/>
    <w:rsid w:val="0038404A"/>
    <w:rsid w:val="00384618"/>
    <w:rsid w:val="00384D18"/>
    <w:rsid w:val="00384D96"/>
    <w:rsid w:val="00385188"/>
    <w:rsid w:val="003852C8"/>
    <w:rsid w:val="00385550"/>
    <w:rsid w:val="00385764"/>
    <w:rsid w:val="003857FD"/>
    <w:rsid w:val="003863DB"/>
    <w:rsid w:val="003865AE"/>
    <w:rsid w:val="00386926"/>
    <w:rsid w:val="0038694B"/>
    <w:rsid w:val="00386B81"/>
    <w:rsid w:val="00387685"/>
    <w:rsid w:val="003912FD"/>
    <w:rsid w:val="00392374"/>
    <w:rsid w:val="003924D2"/>
    <w:rsid w:val="0039291A"/>
    <w:rsid w:val="0039306E"/>
    <w:rsid w:val="003941F0"/>
    <w:rsid w:val="0039457B"/>
    <w:rsid w:val="00394B64"/>
    <w:rsid w:val="003951BF"/>
    <w:rsid w:val="00395547"/>
    <w:rsid w:val="00396A99"/>
    <w:rsid w:val="00396C88"/>
    <w:rsid w:val="0039738E"/>
    <w:rsid w:val="003979DB"/>
    <w:rsid w:val="00397A61"/>
    <w:rsid w:val="003A06C9"/>
    <w:rsid w:val="003A0B3E"/>
    <w:rsid w:val="003A1049"/>
    <w:rsid w:val="003A2018"/>
    <w:rsid w:val="003A2058"/>
    <w:rsid w:val="003A214F"/>
    <w:rsid w:val="003A220E"/>
    <w:rsid w:val="003A2E25"/>
    <w:rsid w:val="003A327F"/>
    <w:rsid w:val="003A3A97"/>
    <w:rsid w:val="003A3C06"/>
    <w:rsid w:val="003A4BB9"/>
    <w:rsid w:val="003A5AC3"/>
    <w:rsid w:val="003A5B04"/>
    <w:rsid w:val="003A5F97"/>
    <w:rsid w:val="003A6F13"/>
    <w:rsid w:val="003A79DB"/>
    <w:rsid w:val="003B15D4"/>
    <w:rsid w:val="003B3097"/>
    <w:rsid w:val="003B370A"/>
    <w:rsid w:val="003B45FB"/>
    <w:rsid w:val="003B464A"/>
    <w:rsid w:val="003B4B22"/>
    <w:rsid w:val="003B4BD4"/>
    <w:rsid w:val="003B4F06"/>
    <w:rsid w:val="003B5297"/>
    <w:rsid w:val="003B5A12"/>
    <w:rsid w:val="003B5B13"/>
    <w:rsid w:val="003B68FA"/>
    <w:rsid w:val="003B6E3D"/>
    <w:rsid w:val="003B7665"/>
    <w:rsid w:val="003C08C9"/>
    <w:rsid w:val="003C1331"/>
    <w:rsid w:val="003C13AF"/>
    <w:rsid w:val="003C21B7"/>
    <w:rsid w:val="003C265A"/>
    <w:rsid w:val="003C29BA"/>
    <w:rsid w:val="003C2DE6"/>
    <w:rsid w:val="003C3A86"/>
    <w:rsid w:val="003C4701"/>
    <w:rsid w:val="003C516F"/>
    <w:rsid w:val="003C56B1"/>
    <w:rsid w:val="003C57D5"/>
    <w:rsid w:val="003C600C"/>
    <w:rsid w:val="003C71C4"/>
    <w:rsid w:val="003C7D2A"/>
    <w:rsid w:val="003D014B"/>
    <w:rsid w:val="003D134C"/>
    <w:rsid w:val="003D1C1C"/>
    <w:rsid w:val="003D2D23"/>
    <w:rsid w:val="003D3DBE"/>
    <w:rsid w:val="003D3FB9"/>
    <w:rsid w:val="003D436F"/>
    <w:rsid w:val="003D49D6"/>
    <w:rsid w:val="003D4B60"/>
    <w:rsid w:val="003D51D3"/>
    <w:rsid w:val="003D5257"/>
    <w:rsid w:val="003D53C5"/>
    <w:rsid w:val="003D58FB"/>
    <w:rsid w:val="003D5962"/>
    <w:rsid w:val="003D6E67"/>
    <w:rsid w:val="003D7449"/>
    <w:rsid w:val="003D7A4E"/>
    <w:rsid w:val="003E0ED9"/>
    <w:rsid w:val="003E0F38"/>
    <w:rsid w:val="003E0F60"/>
    <w:rsid w:val="003E0FE3"/>
    <w:rsid w:val="003E12CB"/>
    <w:rsid w:val="003E149C"/>
    <w:rsid w:val="003E1BF0"/>
    <w:rsid w:val="003E3216"/>
    <w:rsid w:val="003E3D47"/>
    <w:rsid w:val="003E3EBB"/>
    <w:rsid w:val="003E4A1B"/>
    <w:rsid w:val="003E4AFD"/>
    <w:rsid w:val="003E4CB4"/>
    <w:rsid w:val="003E4EDF"/>
    <w:rsid w:val="003E4F7E"/>
    <w:rsid w:val="003E5116"/>
    <w:rsid w:val="003E5A77"/>
    <w:rsid w:val="003E5DCB"/>
    <w:rsid w:val="003E5E10"/>
    <w:rsid w:val="003E618F"/>
    <w:rsid w:val="003E6251"/>
    <w:rsid w:val="003E6322"/>
    <w:rsid w:val="003E63F9"/>
    <w:rsid w:val="003E6860"/>
    <w:rsid w:val="003E6C44"/>
    <w:rsid w:val="003E75EF"/>
    <w:rsid w:val="003E79E6"/>
    <w:rsid w:val="003E7A87"/>
    <w:rsid w:val="003E7CDC"/>
    <w:rsid w:val="003E7DDD"/>
    <w:rsid w:val="003F0039"/>
    <w:rsid w:val="003F0393"/>
    <w:rsid w:val="003F082D"/>
    <w:rsid w:val="003F0C02"/>
    <w:rsid w:val="003F121B"/>
    <w:rsid w:val="003F2D08"/>
    <w:rsid w:val="003F2D21"/>
    <w:rsid w:val="003F3D52"/>
    <w:rsid w:val="003F4512"/>
    <w:rsid w:val="003F4C4F"/>
    <w:rsid w:val="003F5311"/>
    <w:rsid w:val="003F5DCB"/>
    <w:rsid w:val="003F61E6"/>
    <w:rsid w:val="003F62E2"/>
    <w:rsid w:val="003F65AE"/>
    <w:rsid w:val="003F6876"/>
    <w:rsid w:val="003F6DB1"/>
    <w:rsid w:val="003F6FC1"/>
    <w:rsid w:val="003F7B5C"/>
    <w:rsid w:val="003F7D38"/>
    <w:rsid w:val="003F7F2C"/>
    <w:rsid w:val="00400143"/>
    <w:rsid w:val="00400450"/>
    <w:rsid w:val="00400C51"/>
    <w:rsid w:val="004012B3"/>
    <w:rsid w:val="00401B57"/>
    <w:rsid w:val="00401D0E"/>
    <w:rsid w:val="00401F72"/>
    <w:rsid w:val="00402041"/>
    <w:rsid w:val="004021B4"/>
    <w:rsid w:val="00403960"/>
    <w:rsid w:val="00405250"/>
    <w:rsid w:val="00406C2A"/>
    <w:rsid w:val="004071E3"/>
    <w:rsid w:val="004073A2"/>
    <w:rsid w:val="00407817"/>
    <w:rsid w:val="004108EC"/>
    <w:rsid w:val="00410A02"/>
    <w:rsid w:val="00410AB0"/>
    <w:rsid w:val="004125BD"/>
    <w:rsid w:val="0041364D"/>
    <w:rsid w:val="004137B2"/>
    <w:rsid w:val="00413BED"/>
    <w:rsid w:val="00414335"/>
    <w:rsid w:val="00414EEC"/>
    <w:rsid w:val="00415481"/>
    <w:rsid w:val="00415519"/>
    <w:rsid w:val="00415959"/>
    <w:rsid w:val="00415BBD"/>
    <w:rsid w:val="0041604B"/>
    <w:rsid w:val="0041697E"/>
    <w:rsid w:val="004169B6"/>
    <w:rsid w:val="00416A7A"/>
    <w:rsid w:val="00416B6B"/>
    <w:rsid w:val="00417ACD"/>
    <w:rsid w:val="00421107"/>
    <w:rsid w:val="0042118F"/>
    <w:rsid w:val="004212A1"/>
    <w:rsid w:val="00421325"/>
    <w:rsid w:val="00421826"/>
    <w:rsid w:val="00421EDD"/>
    <w:rsid w:val="004220B5"/>
    <w:rsid w:val="004221BB"/>
    <w:rsid w:val="0042241D"/>
    <w:rsid w:val="00423675"/>
    <w:rsid w:val="004237F9"/>
    <w:rsid w:val="004238A5"/>
    <w:rsid w:val="004238E5"/>
    <w:rsid w:val="00423CB4"/>
    <w:rsid w:val="0042526F"/>
    <w:rsid w:val="004254F2"/>
    <w:rsid w:val="00425C08"/>
    <w:rsid w:val="00425F65"/>
    <w:rsid w:val="00426070"/>
    <w:rsid w:val="00427089"/>
    <w:rsid w:val="00427411"/>
    <w:rsid w:val="00427728"/>
    <w:rsid w:val="00427E74"/>
    <w:rsid w:val="004308A6"/>
    <w:rsid w:val="0043121A"/>
    <w:rsid w:val="00431299"/>
    <w:rsid w:val="00431621"/>
    <w:rsid w:val="00431874"/>
    <w:rsid w:val="004319E2"/>
    <w:rsid w:val="00432156"/>
    <w:rsid w:val="00432BCA"/>
    <w:rsid w:val="00433147"/>
    <w:rsid w:val="0043367A"/>
    <w:rsid w:val="0043396C"/>
    <w:rsid w:val="0043443E"/>
    <w:rsid w:val="00434730"/>
    <w:rsid w:val="00434803"/>
    <w:rsid w:val="0043546A"/>
    <w:rsid w:val="00435D00"/>
    <w:rsid w:val="0043622B"/>
    <w:rsid w:val="0043627E"/>
    <w:rsid w:val="004362F3"/>
    <w:rsid w:val="00436789"/>
    <w:rsid w:val="00436C9F"/>
    <w:rsid w:val="0043772C"/>
    <w:rsid w:val="0043793B"/>
    <w:rsid w:val="00437B3C"/>
    <w:rsid w:val="0044100F"/>
    <w:rsid w:val="004414C0"/>
    <w:rsid w:val="00441E6E"/>
    <w:rsid w:val="00442026"/>
    <w:rsid w:val="004420AA"/>
    <w:rsid w:val="004420ED"/>
    <w:rsid w:val="004423A5"/>
    <w:rsid w:val="00442C56"/>
    <w:rsid w:val="00443DB3"/>
    <w:rsid w:val="00443F30"/>
    <w:rsid w:val="004455F8"/>
    <w:rsid w:val="00445F3C"/>
    <w:rsid w:val="00445F7E"/>
    <w:rsid w:val="00446491"/>
    <w:rsid w:val="004467A6"/>
    <w:rsid w:val="004467DD"/>
    <w:rsid w:val="004467F9"/>
    <w:rsid w:val="004470BE"/>
    <w:rsid w:val="004470CF"/>
    <w:rsid w:val="00447D2C"/>
    <w:rsid w:val="00447E5A"/>
    <w:rsid w:val="00450351"/>
    <w:rsid w:val="00450450"/>
    <w:rsid w:val="004516A3"/>
    <w:rsid w:val="00451818"/>
    <w:rsid w:val="004518EE"/>
    <w:rsid w:val="00451F9B"/>
    <w:rsid w:val="00452015"/>
    <w:rsid w:val="004524E3"/>
    <w:rsid w:val="0045256D"/>
    <w:rsid w:val="00452C5F"/>
    <w:rsid w:val="004533E0"/>
    <w:rsid w:val="00453F9A"/>
    <w:rsid w:val="004543D9"/>
    <w:rsid w:val="004546C6"/>
    <w:rsid w:val="00454F9F"/>
    <w:rsid w:val="0045622D"/>
    <w:rsid w:val="004562DF"/>
    <w:rsid w:val="00456500"/>
    <w:rsid w:val="00456BAD"/>
    <w:rsid w:val="004573A9"/>
    <w:rsid w:val="00457510"/>
    <w:rsid w:val="00457A8D"/>
    <w:rsid w:val="00457F7A"/>
    <w:rsid w:val="004600AD"/>
    <w:rsid w:val="004602E6"/>
    <w:rsid w:val="004607F6"/>
    <w:rsid w:val="00460B7F"/>
    <w:rsid w:val="00460F5E"/>
    <w:rsid w:val="00461456"/>
    <w:rsid w:val="004621B5"/>
    <w:rsid w:val="004622CB"/>
    <w:rsid w:val="004624E5"/>
    <w:rsid w:val="00462AD2"/>
    <w:rsid w:val="00462C87"/>
    <w:rsid w:val="00462D53"/>
    <w:rsid w:val="0046364E"/>
    <w:rsid w:val="0046382A"/>
    <w:rsid w:val="00463872"/>
    <w:rsid w:val="0046406E"/>
    <w:rsid w:val="004641A0"/>
    <w:rsid w:val="00465551"/>
    <w:rsid w:val="00465BFD"/>
    <w:rsid w:val="00465D6E"/>
    <w:rsid w:val="00465D73"/>
    <w:rsid w:val="004660F4"/>
    <w:rsid w:val="00466B7F"/>
    <w:rsid w:val="00466E63"/>
    <w:rsid w:val="004675D2"/>
    <w:rsid w:val="00467C92"/>
    <w:rsid w:val="0047045E"/>
    <w:rsid w:val="004709B5"/>
    <w:rsid w:val="00470CE0"/>
    <w:rsid w:val="00471194"/>
    <w:rsid w:val="0047120D"/>
    <w:rsid w:val="0047130E"/>
    <w:rsid w:val="00471522"/>
    <w:rsid w:val="00471682"/>
    <w:rsid w:val="00471F82"/>
    <w:rsid w:val="0047205A"/>
    <w:rsid w:val="00472765"/>
    <w:rsid w:val="00473AD8"/>
    <w:rsid w:val="00474340"/>
    <w:rsid w:val="0047459B"/>
    <w:rsid w:val="00474A66"/>
    <w:rsid w:val="00475BD0"/>
    <w:rsid w:val="00475CF8"/>
    <w:rsid w:val="0047655C"/>
    <w:rsid w:val="0047722F"/>
    <w:rsid w:val="004776C2"/>
    <w:rsid w:val="0047777D"/>
    <w:rsid w:val="00477999"/>
    <w:rsid w:val="00477B4C"/>
    <w:rsid w:val="00480547"/>
    <w:rsid w:val="004807AB"/>
    <w:rsid w:val="00480944"/>
    <w:rsid w:val="004811A2"/>
    <w:rsid w:val="00481B6C"/>
    <w:rsid w:val="0048248A"/>
    <w:rsid w:val="0048296C"/>
    <w:rsid w:val="00482DDC"/>
    <w:rsid w:val="0048354E"/>
    <w:rsid w:val="004843A8"/>
    <w:rsid w:val="00485E58"/>
    <w:rsid w:val="0048604E"/>
    <w:rsid w:val="00486C9A"/>
    <w:rsid w:val="00487732"/>
    <w:rsid w:val="004878CD"/>
    <w:rsid w:val="00490048"/>
    <w:rsid w:val="004901E4"/>
    <w:rsid w:val="0049027E"/>
    <w:rsid w:val="00490671"/>
    <w:rsid w:val="0049154D"/>
    <w:rsid w:val="004917CC"/>
    <w:rsid w:val="004920FD"/>
    <w:rsid w:val="00492282"/>
    <w:rsid w:val="004923D4"/>
    <w:rsid w:val="00492502"/>
    <w:rsid w:val="004931DC"/>
    <w:rsid w:val="00493BD8"/>
    <w:rsid w:val="00494960"/>
    <w:rsid w:val="00494CBE"/>
    <w:rsid w:val="004951D3"/>
    <w:rsid w:val="004952C2"/>
    <w:rsid w:val="00495C98"/>
    <w:rsid w:val="004961B6"/>
    <w:rsid w:val="0049680B"/>
    <w:rsid w:val="004977A5"/>
    <w:rsid w:val="00497FCD"/>
    <w:rsid w:val="004A029D"/>
    <w:rsid w:val="004A07D5"/>
    <w:rsid w:val="004A0881"/>
    <w:rsid w:val="004A0F68"/>
    <w:rsid w:val="004A13DE"/>
    <w:rsid w:val="004A1E9E"/>
    <w:rsid w:val="004A4C25"/>
    <w:rsid w:val="004A597B"/>
    <w:rsid w:val="004A5FD5"/>
    <w:rsid w:val="004A6073"/>
    <w:rsid w:val="004A6BFB"/>
    <w:rsid w:val="004A77BB"/>
    <w:rsid w:val="004A7BD8"/>
    <w:rsid w:val="004B0A45"/>
    <w:rsid w:val="004B11BC"/>
    <w:rsid w:val="004B171D"/>
    <w:rsid w:val="004B1895"/>
    <w:rsid w:val="004B2905"/>
    <w:rsid w:val="004B301A"/>
    <w:rsid w:val="004B3FA3"/>
    <w:rsid w:val="004B52B4"/>
    <w:rsid w:val="004B5614"/>
    <w:rsid w:val="004B58DC"/>
    <w:rsid w:val="004B592F"/>
    <w:rsid w:val="004B5D78"/>
    <w:rsid w:val="004B6A01"/>
    <w:rsid w:val="004B7475"/>
    <w:rsid w:val="004B7C65"/>
    <w:rsid w:val="004C0CEA"/>
    <w:rsid w:val="004C0E1D"/>
    <w:rsid w:val="004C18B4"/>
    <w:rsid w:val="004C2176"/>
    <w:rsid w:val="004C2D53"/>
    <w:rsid w:val="004C329E"/>
    <w:rsid w:val="004C3B50"/>
    <w:rsid w:val="004C3D73"/>
    <w:rsid w:val="004C3FF5"/>
    <w:rsid w:val="004C4AC7"/>
    <w:rsid w:val="004C4D0B"/>
    <w:rsid w:val="004C530B"/>
    <w:rsid w:val="004C5AE5"/>
    <w:rsid w:val="004C5B59"/>
    <w:rsid w:val="004C67F5"/>
    <w:rsid w:val="004C699F"/>
    <w:rsid w:val="004D0ABA"/>
    <w:rsid w:val="004D11B0"/>
    <w:rsid w:val="004D1830"/>
    <w:rsid w:val="004D1D2E"/>
    <w:rsid w:val="004D2C45"/>
    <w:rsid w:val="004D3064"/>
    <w:rsid w:val="004D33A3"/>
    <w:rsid w:val="004D42F4"/>
    <w:rsid w:val="004D46AA"/>
    <w:rsid w:val="004D4833"/>
    <w:rsid w:val="004D51A7"/>
    <w:rsid w:val="004D60C3"/>
    <w:rsid w:val="004D67D9"/>
    <w:rsid w:val="004D6904"/>
    <w:rsid w:val="004D697C"/>
    <w:rsid w:val="004E00D6"/>
    <w:rsid w:val="004E0644"/>
    <w:rsid w:val="004E11CF"/>
    <w:rsid w:val="004E4213"/>
    <w:rsid w:val="004E4638"/>
    <w:rsid w:val="004E4A8A"/>
    <w:rsid w:val="004E4DBA"/>
    <w:rsid w:val="004E5ABD"/>
    <w:rsid w:val="004E5CDD"/>
    <w:rsid w:val="004E6E25"/>
    <w:rsid w:val="004E7E48"/>
    <w:rsid w:val="004F0211"/>
    <w:rsid w:val="004F0220"/>
    <w:rsid w:val="004F034B"/>
    <w:rsid w:val="004F086A"/>
    <w:rsid w:val="004F0C13"/>
    <w:rsid w:val="004F212D"/>
    <w:rsid w:val="004F2E1B"/>
    <w:rsid w:val="004F2F0C"/>
    <w:rsid w:val="004F310D"/>
    <w:rsid w:val="004F332F"/>
    <w:rsid w:val="004F354E"/>
    <w:rsid w:val="004F3A04"/>
    <w:rsid w:val="004F3B70"/>
    <w:rsid w:val="004F3CCE"/>
    <w:rsid w:val="004F3F5B"/>
    <w:rsid w:val="004F3FFD"/>
    <w:rsid w:val="004F403C"/>
    <w:rsid w:val="004F453F"/>
    <w:rsid w:val="004F4701"/>
    <w:rsid w:val="004F47EB"/>
    <w:rsid w:val="004F4854"/>
    <w:rsid w:val="004F4969"/>
    <w:rsid w:val="004F5FAF"/>
    <w:rsid w:val="004F630B"/>
    <w:rsid w:val="004F66AE"/>
    <w:rsid w:val="004F6954"/>
    <w:rsid w:val="004F6BCD"/>
    <w:rsid w:val="004F788F"/>
    <w:rsid w:val="00500202"/>
    <w:rsid w:val="005004AA"/>
    <w:rsid w:val="00501672"/>
    <w:rsid w:val="005016D5"/>
    <w:rsid w:val="0050174E"/>
    <w:rsid w:val="00501E3E"/>
    <w:rsid w:val="00503004"/>
    <w:rsid w:val="00503163"/>
    <w:rsid w:val="00503583"/>
    <w:rsid w:val="00503742"/>
    <w:rsid w:val="00505BCD"/>
    <w:rsid w:val="00505F40"/>
    <w:rsid w:val="00505FDB"/>
    <w:rsid w:val="0050655E"/>
    <w:rsid w:val="00507212"/>
    <w:rsid w:val="00507617"/>
    <w:rsid w:val="00507A02"/>
    <w:rsid w:val="00507F0D"/>
    <w:rsid w:val="00507F35"/>
    <w:rsid w:val="005101C5"/>
    <w:rsid w:val="00510880"/>
    <w:rsid w:val="0051089C"/>
    <w:rsid w:val="00510D95"/>
    <w:rsid w:val="00511AB9"/>
    <w:rsid w:val="00512EC3"/>
    <w:rsid w:val="00513F4B"/>
    <w:rsid w:val="0051431B"/>
    <w:rsid w:val="0051458D"/>
    <w:rsid w:val="005153AD"/>
    <w:rsid w:val="00515C53"/>
    <w:rsid w:val="00516951"/>
    <w:rsid w:val="00516A74"/>
    <w:rsid w:val="005172AF"/>
    <w:rsid w:val="005178E6"/>
    <w:rsid w:val="005179AC"/>
    <w:rsid w:val="00517DBD"/>
    <w:rsid w:val="00517DD7"/>
    <w:rsid w:val="00520AD8"/>
    <w:rsid w:val="00520CA5"/>
    <w:rsid w:val="00521705"/>
    <w:rsid w:val="00521C01"/>
    <w:rsid w:val="00522126"/>
    <w:rsid w:val="00522BD9"/>
    <w:rsid w:val="0052301F"/>
    <w:rsid w:val="00523189"/>
    <w:rsid w:val="005238A9"/>
    <w:rsid w:val="00523E8F"/>
    <w:rsid w:val="005244B4"/>
    <w:rsid w:val="005260C0"/>
    <w:rsid w:val="005260CD"/>
    <w:rsid w:val="00526106"/>
    <w:rsid w:val="0052629B"/>
    <w:rsid w:val="00526570"/>
    <w:rsid w:val="005273C5"/>
    <w:rsid w:val="0052759D"/>
    <w:rsid w:val="00527646"/>
    <w:rsid w:val="00527699"/>
    <w:rsid w:val="00527F73"/>
    <w:rsid w:val="00530163"/>
    <w:rsid w:val="00530504"/>
    <w:rsid w:val="00530613"/>
    <w:rsid w:val="00530972"/>
    <w:rsid w:val="005318DB"/>
    <w:rsid w:val="00531F79"/>
    <w:rsid w:val="005321AF"/>
    <w:rsid w:val="0053272B"/>
    <w:rsid w:val="00532EF9"/>
    <w:rsid w:val="00533AD5"/>
    <w:rsid w:val="00534669"/>
    <w:rsid w:val="00534D8F"/>
    <w:rsid w:val="00535679"/>
    <w:rsid w:val="005368E3"/>
    <w:rsid w:val="005369E2"/>
    <w:rsid w:val="0053743C"/>
    <w:rsid w:val="005404F7"/>
    <w:rsid w:val="00540535"/>
    <w:rsid w:val="005405F8"/>
    <w:rsid w:val="00540651"/>
    <w:rsid w:val="00540A1D"/>
    <w:rsid w:val="00540BED"/>
    <w:rsid w:val="0054176E"/>
    <w:rsid w:val="005417C2"/>
    <w:rsid w:val="00541B5D"/>
    <w:rsid w:val="00542253"/>
    <w:rsid w:val="005422CA"/>
    <w:rsid w:val="005426BA"/>
    <w:rsid w:val="00542930"/>
    <w:rsid w:val="0054299E"/>
    <w:rsid w:val="005440D7"/>
    <w:rsid w:val="0054465B"/>
    <w:rsid w:val="00544BDE"/>
    <w:rsid w:val="00545784"/>
    <w:rsid w:val="00546007"/>
    <w:rsid w:val="00546067"/>
    <w:rsid w:val="0054612F"/>
    <w:rsid w:val="00546A8B"/>
    <w:rsid w:val="005472D6"/>
    <w:rsid w:val="0054766D"/>
    <w:rsid w:val="005477BF"/>
    <w:rsid w:val="00550BFE"/>
    <w:rsid w:val="00551564"/>
    <w:rsid w:val="005515FF"/>
    <w:rsid w:val="005521E3"/>
    <w:rsid w:val="005526DB"/>
    <w:rsid w:val="00552AFF"/>
    <w:rsid w:val="00552D8C"/>
    <w:rsid w:val="00552DCA"/>
    <w:rsid w:val="00553026"/>
    <w:rsid w:val="005541B8"/>
    <w:rsid w:val="00554A6B"/>
    <w:rsid w:val="00555422"/>
    <w:rsid w:val="005556FF"/>
    <w:rsid w:val="005557B9"/>
    <w:rsid w:val="00557410"/>
    <w:rsid w:val="0056009A"/>
    <w:rsid w:val="005603B1"/>
    <w:rsid w:val="00560825"/>
    <w:rsid w:val="00560F19"/>
    <w:rsid w:val="00561530"/>
    <w:rsid w:val="0056174D"/>
    <w:rsid w:val="00562F67"/>
    <w:rsid w:val="00563C62"/>
    <w:rsid w:val="00565214"/>
    <w:rsid w:val="00565238"/>
    <w:rsid w:val="005652BF"/>
    <w:rsid w:val="00565495"/>
    <w:rsid w:val="005669FF"/>
    <w:rsid w:val="00566E7D"/>
    <w:rsid w:val="00567AB5"/>
    <w:rsid w:val="00567BDA"/>
    <w:rsid w:val="00567C35"/>
    <w:rsid w:val="005704C0"/>
    <w:rsid w:val="00571240"/>
    <w:rsid w:val="005713B9"/>
    <w:rsid w:val="00573091"/>
    <w:rsid w:val="0057351D"/>
    <w:rsid w:val="0057413A"/>
    <w:rsid w:val="00574280"/>
    <w:rsid w:val="005743BA"/>
    <w:rsid w:val="00574524"/>
    <w:rsid w:val="00574979"/>
    <w:rsid w:val="00574C14"/>
    <w:rsid w:val="00575773"/>
    <w:rsid w:val="00575CED"/>
    <w:rsid w:val="00575D91"/>
    <w:rsid w:val="005761A4"/>
    <w:rsid w:val="00576331"/>
    <w:rsid w:val="0057644C"/>
    <w:rsid w:val="00576A76"/>
    <w:rsid w:val="00576B84"/>
    <w:rsid w:val="00577DBF"/>
    <w:rsid w:val="00580123"/>
    <w:rsid w:val="0058016D"/>
    <w:rsid w:val="005808E2"/>
    <w:rsid w:val="0058173A"/>
    <w:rsid w:val="00581A9B"/>
    <w:rsid w:val="005826CF"/>
    <w:rsid w:val="00582A2D"/>
    <w:rsid w:val="00582B2C"/>
    <w:rsid w:val="00582CE7"/>
    <w:rsid w:val="005833DF"/>
    <w:rsid w:val="00583C51"/>
    <w:rsid w:val="00584349"/>
    <w:rsid w:val="00584A1D"/>
    <w:rsid w:val="005851FC"/>
    <w:rsid w:val="00585AEE"/>
    <w:rsid w:val="0058606E"/>
    <w:rsid w:val="005860C9"/>
    <w:rsid w:val="005866DB"/>
    <w:rsid w:val="00586B05"/>
    <w:rsid w:val="00587C1B"/>
    <w:rsid w:val="00587D39"/>
    <w:rsid w:val="0059013B"/>
    <w:rsid w:val="0059044C"/>
    <w:rsid w:val="00590669"/>
    <w:rsid w:val="00590902"/>
    <w:rsid w:val="005909A4"/>
    <w:rsid w:val="00591A19"/>
    <w:rsid w:val="00591DAC"/>
    <w:rsid w:val="00591FF6"/>
    <w:rsid w:val="0059288C"/>
    <w:rsid w:val="00593042"/>
    <w:rsid w:val="0059341F"/>
    <w:rsid w:val="00593958"/>
    <w:rsid w:val="00593E58"/>
    <w:rsid w:val="005942C3"/>
    <w:rsid w:val="005943A0"/>
    <w:rsid w:val="00594C45"/>
    <w:rsid w:val="00595A38"/>
    <w:rsid w:val="00595DBE"/>
    <w:rsid w:val="0059698B"/>
    <w:rsid w:val="005969D4"/>
    <w:rsid w:val="00596B02"/>
    <w:rsid w:val="00596B83"/>
    <w:rsid w:val="00596BBD"/>
    <w:rsid w:val="00596C0C"/>
    <w:rsid w:val="00596D25"/>
    <w:rsid w:val="005970BA"/>
    <w:rsid w:val="005970FD"/>
    <w:rsid w:val="00597347"/>
    <w:rsid w:val="005A0760"/>
    <w:rsid w:val="005A0E05"/>
    <w:rsid w:val="005A0FB7"/>
    <w:rsid w:val="005A1241"/>
    <w:rsid w:val="005A1506"/>
    <w:rsid w:val="005A1C48"/>
    <w:rsid w:val="005A1F15"/>
    <w:rsid w:val="005A2172"/>
    <w:rsid w:val="005A2591"/>
    <w:rsid w:val="005A2D98"/>
    <w:rsid w:val="005A3067"/>
    <w:rsid w:val="005A38BC"/>
    <w:rsid w:val="005A46E7"/>
    <w:rsid w:val="005A47D0"/>
    <w:rsid w:val="005A4913"/>
    <w:rsid w:val="005A5BEB"/>
    <w:rsid w:val="005A5DD5"/>
    <w:rsid w:val="005A7D16"/>
    <w:rsid w:val="005A7D52"/>
    <w:rsid w:val="005B06E0"/>
    <w:rsid w:val="005B10A0"/>
    <w:rsid w:val="005B192A"/>
    <w:rsid w:val="005B3E84"/>
    <w:rsid w:val="005B3FE0"/>
    <w:rsid w:val="005B546B"/>
    <w:rsid w:val="005B598E"/>
    <w:rsid w:val="005B5D4D"/>
    <w:rsid w:val="005B600F"/>
    <w:rsid w:val="005B631A"/>
    <w:rsid w:val="005B649B"/>
    <w:rsid w:val="005B65B3"/>
    <w:rsid w:val="005B6B61"/>
    <w:rsid w:val="005B6D8E"/>
    <w:rsid w:val="005B6E61"/>
    <w:rsid w:val="005B6FD6"/>
    <w:rsid w:val="005B71EB"/>
    <w:rsid w:val="005B7848"/>
    <w:rsid w:val="005B78C0"/>
    <w:rsid w:val="005B79EC"/>
    <w:rsid w:val="005C07F4"/>
    <w:rsid w:val="005C1241"/>
    <w:rsid w:val="005C1466"/>
    <w:rsid w:val="005C184B"/>
    <w:rsid w:val="005C20CE"/>
    <w:rsid w:val="005C2966"/>
    <w:rsid w:val="005C29DF"/>
    <w:rsid w:val="005C3004"/>
    <w:rsid w:val="005C3646"/>
    <w:rsid w:val="005C37B3"/>
    <w:rsid w:val="005C3B5C"/>
    <w:rsid w:val="005C403A"/>
    <w:rsid w:val="005C46FB"/>
    <w:rsid w:val="005C57D3"/>
    <w:rsid w:val="005C5C8C"/>
    <w:rsid w:val="005C600B"/>
    <w:rsid w:val="005C696C"/>
    <w:rsid w:val="005C6DC3"/>
    <w:rsid w:val="005C6E59"/>
    <w:rsid w:val="005C6ECB"/>
    <w:rsid w:val="005D0A10"/>
    <w:rsid w:val="005D0D52"/>
    <w:rsid w:val="005D102F"/>
    <w:rsid w:val="005D1625"/>
    <w:rsid w:val="005D185D"/>
    <w:rsid w:val="005D1C62"/>
    <w:rsid w:val="005D1E2F"/>
    <w:rsid w:val="005D2D5B"/>
    <w:rsid w:val="005D30F5"/>
    <w:rsid w:val="005D3B5F"/>
    <w:rsid w:val="005D47C8"/>
    <w:rsid w:val="005D5373"/>
    <w:rsid w:val="005D5726"/>
    <w:rsid w:val="005D5D2A"/>
    <w:rsid w:val="005D5EE7"/>
    <w:rsid w:val="005D6020"/>
    <w:rsid w:val="005D7A26"/>
    <w:rsid w:val="005E06A1"/>
    <w:rsid w:val="005E06E6"/>
    <w:rsid w:val="005E106D"/>
    <w:rsid w:val="005E10FE"/>
    <w:rsid w:val="005E293E"/>
    <w:rsid w:val="005E2C77"/>
    <w:rsid w:val="005E2DB4"/>
    <w:rsid w:val="005E3491"/>
    <w:rsid w:val="005E3ACB"/>
    <w:rsid w:val="005E3AED"/>
    <w:rsid w:val="005E400F"/>
    <w:rsid w:val="005E4D3A"/>
    <w:rsid w:val="005E50F7"/>
    <w:rsid w:val="005E5FAE"/>
    <w:rsid w:val="005E6EE7"/>
    <w:rsid w:val="005E732A"/>
    <w:rsid w:val="005E76F7"/>
    <w:rsid w:val="005E7D29"/>
    <w:rsid w:val="005F06FA"/>
    <w:rsid w:val="005F101F"/>
    <w:rsid w:val="005F17E8"/>
    <w:rsid w:val="005F197A"/>
    <w:rsid w:val="005F1AFB"/>
    <w:rsid w:val="005F1E12"/>
    <w:rsid w:val="005F226E"/>
    <w:rsid w:val="005F22F3"/>
    <w:rsid w:val="005F234C"/>
    <w:rsid w:val="005F24FE"/>
    <w:rsid w:val="005F28E2"/>
    <w:rsid w:val="005F31D7"/>
    <w:rsid w:val="005F3DD1"/>
    <w:rsid w:val="005F50C2"/>
    <w:rsid w:val="005F5817"/>
    <w:rsid w:val="005F592C"/>
    <w:rsid w:val="005F70F6"/>
    <w:rsid w:val="005F79A0"/>
    <w:rsid w:val="00600485"/>
    <w:rsid w:val="006012CB"/>
    <w:rsid w:val="00602F32"/>
    <w:rsid w:val="006039A4"/>
    <w:rsid w:val="00604DCE"/>
    <w:rsid w:val="00605DB7"/>
    <w:rsid w:val="00606035"/>
    <w:rsid w:val="00606371"/>
    <w:rsid w:val="006070DA"/>
    <w:rsid w:val="00607223"/>
    <w:rsid w:val="006075DD"/>
    <w:rsid w:val="00607C65"/>
    <w:rsid w:val="00607DD2"/>
    <w:rsid w:val="006102CE"/>
    <w:rsid w:val="006103D9"/>
    <w:rsid w:val="00610E9D"/>
    <w:rsid w:val="00610F8A"/>
    <w:rsid w:val="006111FE"/>
    <w:rsid w:val="00611E4A"/>
    <w:rsid w:val="00612E72"/>
    <w:rsid w:val="00612E8D"/>
    <w:rsid w:val="00612FE6"/>
    <w:rsid w:val="006142EF"/>
    <w:rsid w:val="006166E1"/>
    <w:rsid w:val="00616BCC"/>
    <w:rsid w:val="00617ACC"/>
    <w:rsid w:val="00621A0B"/>
    <w:rsid w:val="00621EEB"/>
    <w:rsid w:val="0062317D"/>
    <w:rsid w:val="00623C45"/>
    <w:rsid w:val="006240B6"/>
    <w:rsid w:val="00624213"/>
    <w:rsid w:val="00624815"/>
    <w:rsid w:val="0062533A"/>
    <w:rsid w:val="00625390"/>
    <w:rsid w:val="006263BE"/>
    <w:rsid w:val="006267D9"/>
    <w:rsid w:val="00626F18"/>
    <w:rsid w:val="00627383"/>
    <w:rsid w:val="00627CF2"/>
    <w:rsid w:val="00630807"/>
    <w:rsid w:val="006310AE"/>
    <w:rsid w:val="006313F3"/>
    <w:rsid w:val="006317A6"/>
    <w:rsid w:val="00632596"/>
    <w:rsid w:val="0063260D"/>
    <w:rsid w:val="00633C3C"/>
    <w:rsid w:val="00633E49"/>
    <w:rsid w:val="00634155"/>
    <w:rsid w:val="006347D1"/>
    <w:rsid w:val="00634EC7"/>
    <w:rsid w:val="00635080"/>
    <w:rsid w:val="0063721D"/>
    <w:rsid w:val="00637856"/>
    <w:rsid w:val="0063790B"/>
    <w:rsid w:val="006400C0"/>
    <w:rsid w:val="006401CF"/>
    <w:rsid w:val="00640B08"/>
    <w:rsid w:val="006417C6"/>
    <w:rsid w:val="00641ADB"/>
    <w:rsid w:val="00641B0C"/>
    <w:rsid w:val="00642155"/>
    <w:rsid w:val="00642509"/>
    <w:rsid w:val="0064294D"/>
    <w:rsid w:val="00642A5F"/>
    <w:rsid w:val="00642C0C"/>
    <w:rsid w:val="0064356B"/>
    <w:rsid w:val="00643C4A"/>
    <w:rsid w:val="00643F2C"/>
    <w:rsid w:val="006442E9"/>
    <w:rsid w:val="00644C43"/>
    <w:rsid w:val="00645569"/>
    <w:rsid w:val="006458E7"/>
    <w:rsid w:val="006467BA"/>
    <w:rsid w:val="00646BA7"/>
    <w:rsid w:val="006477ED"/>
    <w:rsid w:val="00647DA5"/>
    <w:rsid w:val="0065005D"/>
    <w:rsid w:val="00650142"/>
    <w:rsid w:val="006501F7"/>
    <w:rsid w:val="00650B6A"/>
    <w:rsid w:val="00651F0E"/>
    <w:rsid w:val="0065295C"/>
    <w:rsid w:val="00652B3E"/>
    <w:rsid w:val="00652F0B"/>
    <w:rsid w:val="00653C17"/>
    <w:rsid w:val="006551FE"/>
    <w:rsid w:val="00655FF2"/>
    <w:rsid w:val="006566EC"/>
    <w:rsid w:val="00656741"/>
    <w:rsid w:val="006569A6"/>
    <w:rsid w:val="00656C28"/>
    <w:rsid w:val="00656D14"/>
    <w:rsid w:val="00656F16"/>
    <w:rsid w:val="00656FD6"/>
    <w:rsid w:val="006573BD"/>
    <w:rsid w:val="00657452"/>
    <w:rsid w:val="00660521"/>
    <w:rsid w:val="00660BA2"/>
    <w:rsid w:val="006611AD"/>
    <w:rsid w:val="006619D7"/>
    <w:rsid w:val="00661C5C"/>
    <w:rsid w:val="0066299A"/>
    <w:rsid w:val="00663467"/>
    <w:rsid w:val="00663966"/>
    <w:rsid w:val="00663B5F"/>
    <w:rsid w:val="0066441B"/>
    <w:rsid w:val="0066445D"/>
    <w:rsid w:val="00664569"/>
    <w:rsid w:val="006646B9"/>
    <w:rsid w:val="00664992"/>
    <w:rsid w:val="006653F8"/>
    <w:rsid w:val="00666F51"/>
    <w:rsid w:val="006674A4"/>
    <w:rsid w:val="00667689"/>
    <w:rsid w:val="00667807"/>
    <w:rsid w:val="00667C03"/>
    <w:rsid w:val="00667D6D"/>
    <w:rsid w:val="006709E7"/>
    <w:rsid w:val="00670FF1"/>
    <w:rsid w:val="006711C8"/>
    <w:rsid w:val="006719A9"/>
    <w:rsid w:val="00671CF6"/>
    <w:rsid w:val="006727C1"/>
    <w:rsid w:val="006731BE"/>
    <w:rsid w:val="00674180"/>
    <w:rsid w:val="00675864"/>
    <w:rsid w:val="006759E7"/>
    <w:rsid w:val="00676693"/>
    <w:rsid w:val="006772BA"/>
    <w:rsid w:val="00680E4B"/>
    <w:rsid w:val="006813C7"/>
    <w:rsid w:val="00681F80"/>
    <w:rsid w:val="00682122"/>
    <w:rsid w:val="00682B51"/>
    <w:rsid w:val="00682EDF"/>
    <w:rsid w:val="00682F6C"/>
    <w:rsid w:val="006830D0"/>
    <w:rsid w:val="00683608"/>
    <w:rsid w:val="006837C0"/>
    <w:rsid w:val="0068394C"/>
    <w:rsid w:val="00684116"/>
    <w:rsid w:val="00684187"/>
    <w:rsid w:val="00684281"/>
    <w:rsid w:val="006857BE"/>
    <w:rsid w:val="00685D81"/>
    <w:rsid w:val="00685ED1"/>
    <w:rsid w:val="00687AE3"/>
    <w:rsid w:val="00687CF8"/>
    <w:rsid w:val="0069006B"/>
    <w:rsid w:val="006900C2"/>
    <w:rsid w:val="0069043D"/>
    <w:rsid w:val="00691C10"/>
    <w:rsid w:val="00691CEC"/>
    <w:rsid w:val="00691E5B"/>
    <w:rsid w:val="0069212C"/>
    <w:rsid w:val="00692758"/>
    <w:rsid w:val="00692E42"/>
    <w:rsid w:val="00693020"/>
    <w:rsid w:val="00693B7A"/>
    <w:rsid w:val="00693D5A"/>
    <w:rsid w:val="006947DC"/>
    <w:rsid w:val="00695392"/>
    <w:rsid w:val="006953FF"/>
    <w:rsid w:val="00695A00"/>
    <w:rsid w:val="00695B35"/>
    <w:rsid w:val="00695BCB"/>
    <w:rsid w:val="00695EC0"/>
    <w:rsid w:val="00696018"/>
    <w:rsid w:val="00696267"/>
    <w:rsid w:val="00696C3E"/>
    <w:rsid w:val="00697390"/>
    <w:rsid w:val="00697FD2"/>
    <w:rsid w:val="006A05C1"/>
    <w:rsid w:val="006A05E2"/>
    <w:rsid w:val="006A0CEB"/>
    <w:rsid w:val="006A2BEC"/>
    <w:rsid w:val="006A32F9"/>
    <w:rsid w:val="006A4682"/>
    <w:rsid w:val="006A4A76"/>
    <w:rsid w:val="006A5A18"/>
    <w:rsid w:val="006A5CE7"/>
    <w:rsid w:val="006A62E4"/>
    <w:rsid w:val="006A64DF"/>
    <w:rsid w:val="006A6819"/>
    <w:rsid w:val="006A6B4B"/>
    <w:rsid w:val="006A6BB4"/>
    <w:rsid w:val="006A78CF"/>
    <w:rsid w:val="006B009F"/>
    <w:rsid w:val="006B0A4A"/>
    <w:rsid w:val="006B179A"/>
    <w:rsid w:val="006B1C22"/>
    <w:rsid w:val="006B1D1F"/>
    <w:rsid w:val="006B2374"/>
    <w:rsid w:val="006B2BCE"/>
    <w:rsid w:val="006B35BD"/>
    <w:rsid w:val="006B3827"/>
    <w:rsid w:val="006B4320"/>
    <w:rsid w:val="006B454A"/>
    <w:rsid w:val="006B4681"/>
    <w:rsid w:val="006B5554"/>
    <w:rsid w:val="006B5CFD"/>
    <w:rsid w:val="006B6D91"/>
    <w:rsid w:val="006B7D01"/>
    <w:rsid w:val="006C041D"/>
    <w:rsid w:val="006C0969"/>
    <w:rsid w:val="006C0DBC"/>
    <w:rsid w:val="006C0F34"/>
    <w:rsid w:val="006C107C"/>
    <w:rsid w:val="006C1FF9"/>
    <w:rsid w:val="006C23CD"/>
    <w:rsid w:val="006C2606"/>
    <w:rsid w:val="006C27E9"/>
    <w:rsid w:val="006C3175"/>
    <w:rsid w:val="006C39B5"/>
    <w:rsid w:val="006C3E1F"/>
    <w:rsid w:val="006C419E"/>
    <w:rsid w:val="006C47D9"/>
    <w:rsid w:val="006C4BF9"/>
    <w:rsid w:val="006C564F"/>
    <w:rsid w:val="006C58DA"/>
    <w:rsid w:val="006C5BF1"/>
    <w:rsid w:val="006C7480"/>
    <w:rsid w:val="006C7719"/>
    <w:rsid w:val="006C7777"/>
    <w:rsid w:val="006D0425"/>
    <w:rsid w:val="006D0CD1"/>
    <w:rsid w:val="006D1AC0"/>
    <w:rsid w:val="006D1B3E"/>
    <w:rsid w:val="006D2BA3"/>
    <w:rsid w:val="006D2FE7"/>
    <w:rsid w:val="006D317C"/>
    <w:rsid w:val="006D34B3"/>
    <w:rsid w:val="006D3662"/>
    <w:rsid w:val="006D3DEE"/>
    <w:rsid w:val="006D4C78"/>
    <w:rsid w:val="006D5258"/>
    <w:rsid w:val="006D5CE4"/>
    <w:rsid w:val="006D6572"/>
    <w:rsid w:val="006D661B"/>
    <w:rsid w:val="006D7E7C"/>
    <w:rsid w:val="006E0484"/>
    <w:rsid w:val="006E0A06"/>
    <w:rsid w:val="006E0A24"/>
    <w:rsid w:val="006E0E72"/>
    <w:rsid w:val="006E10EA"/>
    <w:rsid w:val="006E17DE"/>
    <w:rsid w:val="006E1908"/>
    <w:rsid w:val="006E1A79"/>
    <w:rsid w:val="006E2EA1"/>
    <w:rsid w:val="006E32B5"/>
    <w:rsid w:val="006E389E"/>
    <w:rsid w:val="006E38CA"/>
    <w:rsid w:val="006E4983"/>
    <w:rsid w:val="006E4988"/>
    <w:rsid w:val="006E58C3"/>
    <w:rsid w:val="006E5A80"/>
    <w:rsid w:val="006E6879"/>
    <w:rsid w:val="006E68D4"/>
    <w:rsid w:val="006E7092"/>
    <w:rsid w:val="006E72A9"/>
    <w:rsid w:val="006E7434"/>
    <w:rsid w:val="006E7657"/>
    <w:rsid w:val="006F03D4"/>
    <w:rsid w:val="006F0A4C"/>
    <w:rsid w:val="006F16B2"/>
    <w:rsid w:val="006F230C"/>
    <w:rsid w:val="006F2F76"/>
    <w:rsid w:val="006F3202"/>
    <w:rsid w:val="006F3365"/>
    <w:rsid w:val="006F4105"/>
    <w:rsid w:val="006F42C7"/>
    <w:rsid w:val="006F493F"/>
    <w:rsid w:val="006F5147"/>
    <w:rsid w:val="006F6731"/>
    <w:rsid w:val="006F67A5"/>
    <w:rsid w:val="006F69D9"/>
    <w:rsid w:val="006F6D83"/>
    <w:rsid w:val="006F72A0"/>
    <w:rsid w:val="00700CB5"/>
    <w:rsid w:val="00700F4B"/>
    <w:rsid w:val="00701745"/>
    <w:rsid w:val="00701D51"/>
    <w:rsid w:val="00702732"/>
    <w:rsid w:val="00702D51"/>
    <w:rsid w:val="00703D5A"/>
    <w:rsid w:val="00704B76"/>
    <w:rsid w:val="00705232"/>
    <w:rsid w:val="00706339"/>
    <w:rsid w:val="00706355"/>
    <w:rsid w:val="00706A94"/>
    <w:rsid w:val="00706C81"/>
    <w:rsid w:val="00706FB4"/>
    <w:rsid w:val="0070723D"/>
    <w:rsid w:val="00707414"/>
    <w:rsid w:val="007074E6"/>
    <w:rsid w:val="0071052F"/>
    <w:rsid w:val="0071168F"/>
    <w:rsid w:val="007116DB"/>
    <w:rsid w:val="0071226E"/>
    <w:rsid w:val="00712402"/>
    <w:rsid w:val="00712591"/>
    <w:rsid w:val="00713701"/>
    <w:rsid w:val="00713A04"/>
    <w:rsid w:val="00713F6B"/>
    <w:rsid w:val="00714264"/>
    <w:rsid w:val="00715C0B"/>
    <w:rsid w:val="00715FC3"/>
    <w:rsid w:val="00716451"/>
    <w:rsid w:val="00716814"/>
    <w:rsid w:val="00716C2A"/>
    <w:rsid w:val="00717117"/>
    <w:rsid w:val="007171F1"/>
    <w:rsid w:val="00717C56"/>
    <w:rsid w:val="0072032D"/>
    <w:rsid w:val="007205D3"/>
    <w:rsid w:val="007207C4"/>
    <w:rsid w:val="00721438"/>
    <w:rsid w:val="00721980"/>
    <w:rsid w:val="007224D7"/>
    <w:rsid w:val="007226A0"/>
    <w:rsid w:val="00722D8B"/>
    <w:rsid w:val="007252AF"/>
    <w:rsid w:val="00725349"/>
    <w:rsid w:val="00725375"/>
    <w:rsid w:val="007258B2"/>
    <w:rsid w:val="00726078"/>
    <w:rsid w:val="00726F9F"/>
    <w:rsid w:val="00727200"/>
    <w:rsid w:val="0072727F"/>
    <w:rsid w:val="0072761C"/>
    <w:rsid w:val="00727C4E"/>
    <w:rsid w:val="00727ECF"/>
    <w:rsid w:val="0073057E"/>
    <w:rsid w:val="00730946"/>
    <w:rsid w:val="00730F6B"/>
    <w:rsid w:val="00731369"/>
    <w:rsid w:val="00731AE6"/>
    <w:rsid w:val="00731F2E"/>
    <w:rsid w:val="007320EB"/>
    <w:rsid w:val="00732186"/>
    <w:rsid w:val="007323F4"/>
    <w:rsid w:val="007324B6"/>
    <w:rsid w:val="00732CBC"/>
    <w:rsid w:val="00732DB0"/>
    <w:rsid w:val="00733CA2"/>
    <w:rsid w:val="007358C6"/>
    <w:rsid w:val="0073635B"/>
    <w:rsid w:val="0073663F"/>
    <w:rsid w:val="00736753"/>
    <w:rsid w:val="00736C3F"/>
    <w:rsid w:val="00737409"/>
    <w:rsid w:val="00740204"/>
    <w:rsid w:val="007412C1"/>
    <w:rsid w:val="0074262B"/>
    <w:rsid w:val="007435A5"/>
    <w:rsid w:val="00743797"/>
    <w:rsid w:val="00743FDA"/>
    <w:rsid w:val="00744645"/>
    <w:rsid w:val="00744938"/>
    <w:rsid w:val="00744B79"/>
    <w:rsid w:val="00744BA3"/>
    <w:rsid w:val="0074539F"/>
    <w:rsid w:val="00745C1A"/>
    <w:rsid w:val="0074612C"/>
    <w:rsid w:val="0074644E"/>
    <w:rsid w:val="00746DA8"/>
    <w:rsid w:val="00746E0E"/>
    <w:rsid w:val="007471D2"/>
    <w:rsid w:val="00747757"/>
    <w:rsid w:val="00747D89"/>
    <w:rsid w:val="0075048A"/>
    <w:rsid w:val="007507C8"/>
    <w:rsid w:val="00750B56"/>
    <w:rsid w:val="00750D78"/>
    <w:rsid w:val="00751A92"/>
    <w:rsid w:val="0075208C"/>
    <w:rsid w:val="007521C3"/>
    <w:rsid w:val="007533DF"/>
    <w:rsid w:val="007535BE"/>
    <w:rsid w:val="00753F70"/>
    <w:rsid w:val="00753FCE"/>
    <w:rsid w:val="0075481E"/>
    <w:rsid w:val="00754B23"/>
    <w:rsid w:val="00754F3E"/>
    <w:rsid w:val="007553A7"/>
    <w:rsid w:val="00755538"/>
    <w:rsid w:val="00757AB9"/>
    <w:rsid w:val="0076014B"/>
    <w:rsid w:val="007610EF"/>
    <w:rsid w:val="00761A2E"/>
    <w:rsid w:val="00761E41"/>
    <w:rsid w:val="0076278D"/>
    <w:rsid w:val="00762B06"/>
    <w:rsid w:val="007632DC"/>
    <w:rsid w:val="00763DA9"/>
    <w:rsid w:val="00763FC5"/>
    <w:rsid w:val="00763FE5"/>
    <w:rsid w:val="0076497A"/>
    <w:rsid w:val="00765CDD"/>
    <w:rsid w:val="007661E8"/>
    <w:rsid w:val="00766628"/>
    <w:rsid w:val="00766749"/>
    <w:rsid w:val="007670E1"/>
    <w:rsid w:val="007675E2"/>
    <w:rsid w:val="00767EA5"/>
    <w:rsid w:val="0077063C"/>
    <w:rsid w:val="00770C18"/>
    <w:rsid w:val="00771AD5"/>
    <w:rsid w:val="0077211F"/>
    <w:rsid w:val="00772F3E"/>
    <w:rsid w:val="0077312C"/>
    <w:rsid w:val="00773CCA"/>
    <w:rsid w:val="0077412E"/>
    <w:rsid w:val="007744F6"/>
    <w:rsid w:val="0077500D"/>
    <w:rsid w:val="0077509B"/>
    <w:rsid w:val="007751CE"/>
    <w:rsid w:val="00775527"/>
    <w:rsid w:val="0077557C"/>
    <w:rsid w:val="00775E50"/>
    <w:rsid w:val="007762A0"/>
    <w:rsid w:val="0077687B"/>
    <w:rsid w:val="00776B9D"/>
    <w:rsid w:val="00777586"/>
    <w:rsid w:val="007801F9"/>
    <w:rsid w:val="00781BA1"/>
    <w:rsid w:val="00781F45"/>
    <w:rsid w:val="007835FF"/>
    <w:rsid w:val="00783D12"/>
    <w:rsid w:val="00784351"/>
    <w:rsid w:val="00784A66"/>
    <w:rsid w:val="00784F36"/>
    <w:rsid w:val="0078509A"/>
    <w:rsid w:val="00785316"/>
    <w:rsid w:val="00785815"/>
    <w:rsid w:val="00786129"/>
    <w:rsid w:val="00786284"/>
    <w:rsid w:val="00786E97"/>
    <w:rsid w:val="00786FA4"/>
    <w:rsid w:val="00787452"/>
    <w:rsid w:val="00787631"/>
    <w:rsid w:val="0078799C"/>
    <w:rsid w:val="00787BB7"/>
    <w:rsid w:val="00787C40"/>
    <w:rsid w:val="00787CF3"/>
    <w:rsid w:val="00790184"/>
    <w:rsid w:val="007902F3"/>
    <w:rsid w:val="00790332"/>
    <w:rsid w:val="00790634"/>
    <w:rsid w:val="00791F2E"/>
    <w:rsid w:val="0079282F"/>
    <w:rsid w:val="007937A8"/>
    <w:rsid w:val="007943D9"/>
    <w:rsid w:val="007943FB"/>
    <w:rsid w:val="0079475A"/>
    <w:rsid w:val="00794917"/>
    <w:rsid w:val="00795749"/>
    <w:rsid w:val="00795803"/>
    <w:rsid w:val="007958A8"/>
    <w:rsid w:val="0079607B"/>
    <w:rsid w:val="0079797A"/>
    <w:rsid w:val="007A02F0"/>
    <w:rsid w:val="007A0311"/>
    <w:rsid w:val="007A0796"/>
    <w:rsid w:val="007A0EDB"/>
    <w:rsid w:val="007A0F64"/>
    <w:rsid w:val="007A0FBF"/>
    <w:rsid w:val="007A1771"/>
    <w:rsid w:val="007A18D9"/>
    <w:rsid w:val="007A1BF9"/>
    <w:rsid w:val="007A357E"/>
    <w:rsid w:val="007A41D1"/>
    <w:rsid w:val="007A42A4"/>
    <w:rsid w:val="007A42E9"/>
    <w:rsid w:val="007A439E"/>
    <w:rsid w:val="007A55B3"/>
    <w:rsid w:val="007A55F9"/>
    <w:rsid w:val="007A58D7"/>
    <w:rsid w:val="007A626A"/>
    <w:rsid w:val="007A76A6"/>
    <w:rsid w:val="007A799F"/>
    <w:rsid w:val="007A7AFC"/>
    <w:rsid w:val="007B078E"/>
    <w:rsid w:val="007B0ADF"/>
    <w:rsid w:val="007B0F4C"/>
    <w:rsid w:val="007B1527"/>
    <w:rsid w:val="007B27D1"/>
    <w:rsid w:val="007B2A2D"/>
    <w:rsid w:val="007B34A9"/>
    <w:rsid w:val="007B36BC"/>
    <w:rsid w:val="007B37A9"/>
    <w:rsid w:val="007B3B6F"/>
    <w:rsid w:val="007B4537"/>
    <w:rsid w:val="007B472A"/>
    <w:rsid w:val="007B4CC3"/>
    <w:rsid w:val="007B5F6B"/>
    <w:rsid w:val="007B676D"/>
    <w:rsid w:val="007B6B3F"/>
    <w:rsid w:val="007B7081"/>
    <w:rsid w:val="007B7248"/>
    <w:rsid w:val="007B76B4"/>
    <w:rsid w:val="007B7A89"/>
    <w:rsid w:val="007C0074"/>
    <w:rsid w:val="007C0247"/>
    <w:rsid w:val="007C04BB"/>
    <w:rsid w:val="007C07E2"/>
    <w:rsid w:val="007C08CB"/>
    <w:rsid w:val="007C09A7"/>
    <w:rsid w:val="007C147E"/>
    <w:rsid w:val="007C289A"/>
    <w:rsid w:val="007C293E"/>
    <w:rsid w:val="007C3750"/>
    <w:rsid w:val="007C3766"/>
    <w:rsid w:val="007C382E"/>
    <w:rsid w:val="007C38C8"/>
    <w:rsid w:val="007C4243"/>
    <w:rsid w:val="007C4402"/>
    <w:rsid w:val="007C4A89"/>
    <w:rsid w:val="007C4D2F"/>
    <w:rsid w:val="007C54F4"/>
    <w:rsid w:val="007C585E"/>
    <w:rsid w:val="007C5DC7"/>
    <w:rsid w:val="007C7277"/>
    <w:rsid w:val="007C7376"/>
    <w:rsid w:val="007C7D2A"/>
    <w:rsid w:val="007D038B"/>
    <w:rsid w:val="007D0402"/>
    <w:rsid w:val="007D07D7"/>
    <w:rsid w:val="007D0EDB"/>
    <w:rsid w:val="007D1408"/>
    <w:rsid w:val="007D1EBF"/>
    <w:rsid w:val="007D262C"/>
    <w:rsid w:val="007D32F3"/>
    <w:rsid w:val="007D34EC"/>
    <w:rsid w:val="007D4CC5"/>
    <w:rsid w:val="007D6195"/>
    <w:rsid w:val="007D645D"/>
    <w:rsid w:val="007D64B8"/>
    <w:rsid w:val="007D64C3"/>
    <w:rsid w:val="007D6FAA"/>
    <w:rsid w:val="007D7A96"/>
    <w:rsid w:val="007E0182"/>
    <w:rsid w:val="007E08C5"/>
    <w:rsid w:val="007E0DE6"/>
    <w:rsid w:val="007E0FF9"/>
    <w:rsid w:val="007E1B0A"/>
    <w:rsid w:val="007E1BF3"/>
    <w:rsid w:val="007E1FB6"/>
    <w:rsid w:val="007E22B0"/>
    <w:rsid w:val="007E2E9E"/>
    <w:rsid w:val="007E2FB6"/>
    <w:rsid w:val="007E42CF"/>
    <w:rsid w:val="007E4693"/>
    <w:rsid w:val="007E4763"/>
    <w:rsid w:val="007E49FB"/>
    <w:rsid w:val="007E4A44"/>
    <w:rsid w:val="007E4B4C"/>
    <w:rsid w:val="007E6612"/>
    <w:rsid w:val="007E6744"/>
    <w:rsid w:val="007E6892"/>
    <w:rsid w:val="007E6F00"/>
    <w:rsid w:val="007E7751"/>
    <w:rsid w:val="007E79AC"/>
    <w:rsid w:val="007F0968"/>
    <w:rsid w:val="007F0E51"/>
    <w:rsid w:val="007F1038"/>
    <w:rsid w:val="007F1134"/>
    <w:rsid w:val="007F1765"/>
    <w:rsid w:val="007F20C7"/>
    <w:rsid w:val="007F33FD"/>
    <w:rsid w:val="007F3658"/>
    <w:rsid w:val="007F3710"/>
    <w:rsid w:val="007F3C62"/>
    <w:rsid w:val="007F3CBF"/>
    <w:rsid w:val="007F45C8"/>
    <w:rsid w:val="007F4FF3"/>
    <w:rsid w:val="007F51D2"/>
    <w:rsid w:val="007F5E17"/>
    <w:rsid w:val="007F6067"/>
    <w:rsid w:val="007F7026"/>
    <w:rsid w:val="00800342"/>
    <w:rsid w:val="00800660"/>
    <w:rsid w:val="00800BC7"/>
    <w:rsid w:val="0080242B"/>
    <w:rsid w:val="00802D1B"/>
    <w:rsid w:val="00802E43"/>
    <w:rsid w:val="008037F7"/>
    <w:rsid w:val="00803A3D"/>
    <w:rsid w:val="008040D3"/>
    <w:rsid w:val="0080420E"/>
    <w:rsid w:val="00804A11"/>
    <w:rsid w:val="00805900"/>
    <w:rsid w:val="008059DF"/>
    <w:rsid w:val="00806010"/>
    <w:rsid w:val="0080683F"/>
    <w:rsid w:val="00806856"/>
    <w:rsid w:val="008068FA"/>
    <w:rsid w:val="00807468"/>
    <w:rsid w:val="00807836"/>
    <w:rsid w:val="008100F7"/>
    <w:rsid w:val="00810D12"/>
    <w:rsid w:val="00810E87"/>
    <w:rsid w:val="008111A8"/>
    <w:rsid w:val="008118C2"/>
    <w:rsid w:val="00811962"/>
    <w:rsid w:val="00812A26"/>
    <w:rsid w:val="00812E4B"/>
    <w:rsid w:val="00813127"/>
    <w:rsid w:val="00813A64"/>
    <w:rsid w:val="00814C2A"/>
    <w:rsid w:val="00815B63"/>
    <w:rsid w:val="00815E16"/>
    <w:rsid w:val="00815EBC"/>
    <w:rsid w:val="00815F6F"/>
    <w:rsid w:val="00816347"/>
    <w:rsid w:val="0081680D"/>
    <w:rsid w:val="00817E8E"/>
    <w:rsid w:val="00817F8D"/>
    <w:rsid w:val="0082048F"/>
    <w:rsid w:val="00820554"/>
    <w:rsid w:val="00820742"/>
    <w:rsid w:val="008208E9"/>
    <w:rsid w:val="00821E2C"/>
    <w:rsid w:val="0082225E"/>
    <w:rsid w:val="0082244D"/>
    <w:rsid w:val="008227FF"/>
    <w:rsid w:val="00822B7B"/>
    <w:rsid w:val="008236AE"/>
    <w:rsid w:val="0082381E"/>
    <w:rsid w:val="00823D07"/>
    <w:rsid w:val="00824458"/>
    <w:rsid w:val="0082475D"/>
    <w:rsid w:val="00824AF1"/>
    <w:rsid w:val="00824C89"/>
    <w:rsid w:val="0082529A"/>
    <w:rsid w:val="008256F6"/>
    <w:rsid w:val="00825BA6"/>
    <w:rsid w:val="00826489"/>
    <w:rsid w:val="008264B2"/>
    <w:rsid w:val="0082770C"/>
    <w:rsid w:val="00827972"/>
    <w:rsid w:val="00827DE4"/>
    <w:rsid w:val="00830712"/>
    <w:rsid w:val="00830ED6"/>
    <w:rsid w:val="00831CFF"/>
    <w:rsid w:val="0083213A"/>
    <w:rsid w:val="008352AB"/>
    <w:rsid w:val="008353B0"/>
    <w:rsid w:val="00836AC5"/>
    <w:rsid w:val="008376B8"/>
    <w:rsid w:val="008401BA"/>
    <w:rsid w:val="008402B4"/>
    <w:rsid w:val="00840B4E"/>
    <w:rsid w:val="00840F10"/>
    <w:rsid w:val="00841A1B"/>
    <w:rsid w:val="00841A25"/>
    <w:rsid w:val="00841C13"/>
    <w:rsid w:val="00842173"/>
    <w:rsid w:val="0084272F"/>
    <w:rsid w:val="00844524"/>
    <w:rsid w:val="00844B0E"/>
    <w:rsid w:val="00845934"/>
    <w:rsid w:val="008463C9"/>
    <w:rsid w:val="00846E1F"/>
    <w:rsid w:val="008471C0"/>
    <w:rsid w:val="00847247"/>
    <w:rsid w:val="008512C0"/>
    <w:rsid w:val="0085273D"/>
    <w:rsid w:val="00852F2D"/>
    <w:rsid w:val="00852F43"/>
    <w:rsid w:val="00852FE1"/>
    <w:rsid w:val="008539B2"/>
    <w:rsid w:val="008539C9"/>
    <w:rsid w:val="0085437A"/>
    <w:rsid w:val="00854525"/>
    <w:rsid w:val="0085466A"/>
    <w:rsid w:val="0085479C"/>
    <w:rsid w:val="008578C7"/>
    <w:rsid w:val="00857BCA"/>
    <w:rsid w:val="00860178"/>
    <w:rsid w:val="008604B2"/>
    <w:rsid w:val="008608F2"/>
    <w:rsid w:val="00861102"/>
    <w:rsid w:val="0086181F"/>
    <w:rsid w:val="00861BD7"/>
    <w:rsid w:val="0086214A"/>
    <w:rsid w:val="00862250"/>
    <w:rsid w:val="008634F1"/>
    <w:rsid w:val="008641D5"/>
    <w:rsid w:val="0086518A"/>
    <w:rsid w:val="008663F5"/>
    <w:rsid w:val="00866424"/>
    <w:rsid w:val="0086676D"/>
    <w:rsid w:val="00866954"/>
    <w:rsid w:val="008673A9"/>
    <w:rsid w:val="008673B6"/>
    <w:rsid w:val="00867ABC"/>
    <w:rsid w:val="00870AAA"/>
    <w:rsid w:val="0087107C"/>
    <w:rsid w:val="008726C6"/>
    <w:rsid w:val="00872872"/>
    <w:rsid w:val="0087322F"/>
    <w:rsid w:val="0087342B"/>
    <w:rsid w:val="00873D2D"/>
    <w:rsid w:val="008746B2"/>
    <w:rsid w:val="00875049"/>
    <w:rsid w:val="00875173"/>
    <w:rsid w:val="008755AF"/>
    <w:rsid w:val="008755B2"/>
    <w:rsid w:val="00875E44"/>
    <w:rsid w:val="008808C9"/>
    <w:rsid w:val="00880CFE"/>
    <w:rsid w:val="00880F74"/>
    <w:rsid w:val="00881902"/>
    <w:rsid w:val="008828F1"/>
    <w:rsid w:val="00882F67"/>
    <w:rsid w:val="008834EB"/>
    <w:rsid w:val="00883756"/>
    <w:rsid w:val="0088411F"/>
    <w:rsid w:val="008845DF"/>
    <w:rsid w:val="008849F0"/>
    <w:rsid w:val="008854B7"/>
    <w:rsid w:val="00885B1A"/>
    <w:rsid w:val="0088647F"/>
    <w:rsid w:val="00886670"/>
    <w:rsid w:val="00886B8C"/>
    <w:rsid w:val="00887871"/>
    <w:rsid w:val="00887D50"/>
    <w:rsid w:val="008907BA"/>
    <w:rsid w:val="00890971"/>
    <w:rsid w:val="00890E7D"/>
    <w:rsid w:val="0089113D"/>
    <w:rsid w:val="0089166F"/>
    <w:rsid w:val="008919FA"/>
    <w:rsid w:val="008924B9"/>
    <w:rsid w:val="00892C8C"/>
    <w:rsid w:val="00894CD2"/>
    <w:rsid w:val="00894DFC"/>
    <w:rsid w:val="00894EAC"/>
    <w:rsid w:val="00895239"/>
    <w:rsid w:val="00895247"/>
    <w:rsid w:val="008957BD"/>
    <w:rsid w:val="00895AEC"/>
    <w:rsid w:val="00895CBE"/>
    <w:rsid w:val="0089601E"/>
    <w:rsid w:val="0089624B"/>
    <w:rsid w:val="008966EC"/>
    <w:rsid w:val="0089678B"/>
    <w:rsid w:val="00896A80"/>
    <w:rsid w:val="008977DA"/>
    <w:rsid w:val="008A020F"/>
    <w:rsid w:val="008A026C"/>
    <w:rsid w:val="008A0F53"/>
    <w:rsid w:val="008A14CD"/>
    <w:rsid w:val="008A14D0"/>
    <w:rsid w:val="008A1FDB"/>
    <w:rsid w:val="008A2205"/>
    <w:rsid w:val="008A289F"/>
    <w:rsid w:val="008A2E97"/>
    <w:rsid w:val="008A32EC"/>
    <w:rsid w:val="008A3789"/>
    <w:rsid w:val="008A3A78"/>
    <w:rsid w:val="008A4E9C"/>
    <w:rsid w:val="008A567A"/>
    <w:rsid w:val="008A5FC9"/>
    <w:rsid w:val="008A6C90"/>
    <w:rsid w:val="008A764C"/>
    <w:rsid w:val="008A779A"/>
    <w:rsid w:val="008B016A"/>
    <w:rsid w:val="008B0D04"/>
    <w:rsid w:val="008B1DBD"/>
    <w:rsid w:val="008B1E51"/>
    <w:rsid w:val="008B1F46"/>
    <w:rsid w:val="008B36D7"/>
    <w:rsid w:val="008B4378"/>
    <w:rsid w:val="008B473E"/>
    <w:rsid w:val="008B7422"/>
    <w:rsid w:val="008B795D"/>
    <w:rsid w:val="008B7CE8"/>
    <w:rsid w:val="008B7FCB"/>
    <w:rsid w:val="008C16E7"/>
    <w:rsid w:val="008C1ABC"/>
    <w:rsid w:val="008C211E"/>
    <w:rsid w:val="008C2BE3"/>
    <w:rsid w:val="008C3117"/>
    <w:rsid w:val="008C3711"/>
    <w:rsid w:val="008C3FB6"/>
    <w:rsid w:val="008C421D"/>
    <w:rsid w:val="008C48DD"/>
    <w:rsid w:val="008C67FF"/>
    <w:rsid w:val="008C6B9B"/>
    <w:rsid w:val="008D00FB"/>
    <w:rsid w:val="008D1616"/>
    <w:rsid w:val="008D1CFF"/>
    <w:rsid w:val="008D2210"/>
    <w:rsid w:val="008D2D4B"/>
    <w:rsid w:val="008D301F"/>
    <w:rsid w:val="008D3350"/>
    <w:rsid w:val="008D3B5B"/>
    <w:rsid w:val="008D3D81"/>
    <w:rsid w:val="008D446E"/>
    <w:rsid w:val="008D44E3"/>
    <w:rsid w:val="008D46DB"/>
    <w:rsid w:val="008D504F"/>
    <w:rsid w:val="008D529A"/>
    <w:rsid w:val="008D5984"/>
    <w:rsid w:val="008D5CE5"/>
    <w:rsid w:val="008D5EE1"/>
    <w:rsid w:val="008D5F77"/>
    <w:rsid w:val="008D66C1"/>
    <w:rsid w:val="008D6E2B"/>
    <w:rsid w:val="008D779C"/>
    <w:rsid w:val="008D7858"/>
    <w:rsid w:val="008E0CCD"/>
    <w:rsid w:val="008E1156"/>
    <w:rsid w:val="008E1238"/>
    <w:rsid w:val="008E175C"/>
    <w:rsid w:val="008E17AD"/>
    <w:rsid w:val="008E1865"/>
    <w:rsid w:val="008E19BE"/>
    <w:rsid w:val="008E2591"/>
    <w:rsid w:val="008E274F"/>
    <w:rsid w:val="008E2A0D"/>
    <w:rsid w:val="008E2B34"/>
    <w:rsid w:val="008E46D8"/>
    <w:rsid w:val="008E496E"/>
    <w:rsid w:val="008E4AFB"/>
    <w:rsid w:val="008E57EE"/>
    <w:rsid w:val="008E591D"/>
    <w:rsid w:val="008E6866"/>
    <w:rsid w:val="008E696A"/>
    <w:rsid w:val="008E715C"/>
    <w:rsid w:val="008E75EF"/>
    <w:rsid w:val="008E783E"/>
    <w:rsid w:val="008E7F92"/>
    <w:rsid w:val="008F004A"/>
    <w:rsid w:val="008F0391"/>
    <w:rsid w:val="008F0501"/>
    <w:rsid w:val="008F0F19"/>
    <w:rsid w:val="008F0FBA"/>
    <w:rsid w:val="008F11CD"/>
    <w:rsid w:val="008F1A5A"/>
    <w:rsid w:val="008F2900"/>
    <w:rsid w:val="008F2915"/>
    <w:rsid w:val="008F2A53"/>
    <w:rsid w:val="008F2CEB"/>
    <w:rsid w:val="008F4CF2"/>
    <w:rsid w:val="008F5454"/>
    <w:rsid w:val="008F545F"/>
    <w:rsid w:val="008F5735"/>
    <w:rsid w:val="008F57D8"/>
    <w:rsid w:val="008F5942"/>
    <w:rsid w:val="008F5D50"/>
    <w:rsid w:val="008F6060"/>
    <w:rsid w:val="008F7274"/>
    <w:rsid w:val="0090130F"/>
    <w:rsid w:val="009015B3"/>
    <w:rsid w:val="00901EAD"/>
    <w:rsid w:val="009025C4"/>
    <w:rsid w:val="0090301B"/>
    <w:rsid w:val="00903132"/>
    <w:rsid w:val="0090318A"/>
    <w:rsid w:val="009031B7"/>
    <w:rsid w:val="00903A37"/>
    <w:rsid w:val="009044D5"/>
    <w:rsid w:val="00904984"/>
    <w:rsid w:val="009050F8"/>
    <w:rsid w:val="00905945"/>
    <w:rsid w:val="00905D0F"/>
    <w:rsid w:val="009073F6"/>
    <w:rsid w:val="009100AC"/>
    <w:rsid w:val="009106A7"/>
    <w:rsid w:val="009109D2"/>
    <w:rsid w:val="00910E56"/>
    <w:rsid w:val="009117BA"/>
    <w:rsid w:val="009119C1"/>
    <w:rsid w:val="00911B88"/>
    <w:rsid w:val="0091200B"/>
    <w:rsid w:val="009125AC"/>
    <w:rsid w:val="00912B68"/>
    <w:rsid w:val="00912D98"/>
    <w:rsid w:val="00912EC1"/>
    <w:rsid w:val="00912F69"/>
    <w:rsid w:val="00912FFB"/>
    <w:rsid w:val="00913D96"/>
    <w:rsid w:val="00913EEC"/>
    <w:rsid w:val="0091410B"/>
    <w:rsid w:val="009143BC"/>
    <w:rsid w:val="0091481C"/>
    <w:rsid w:val="00914899"/>
    <w:rsid w:val="00914E58"/>
    <w:rsid w:val="0091519E"/>
    <w:rsid w:val="00915AD4"/>
    <w:rsid w:val="00915D45"/>
    <w:rsid w:val="0091609D"/>
    <w:rsid w:val="009168D7"/>
    <w:rsid w:val="00916EA4"/>
    <w:rsid w:val="00916EBA"/>
    <w:rsid w:val="00917814"/>
    <w:rsid w:val="00917E03"/>
    <w:rsid w:val="00920620"/>
    <w:rsid w:val="00920783"/>
    <w:rsid w:val="00920F0C"/>
    <w:rsid w:val="009214B8"/>
    <w:rsid w:val="00921E7A"/>
    <w:rsid w:val="009230E4"/>
    <w:rsid w:val="00923437"/>
    <w:rsid w:val="0092379D"/>
    <w:rsid w:val="00924C1A"/>
    <w:rsid w:val="00925818"/>
    <w:rsid w:val="00925EAA"/>
    <w:rsid w:val="009263A0"/>
    <w:rsid w:val="00927E9E"/>
    <w:rsid w:val="00927F49"/>
    <w:rsid w:val="00927FBA"/>
    <w:rsid w:val="009301AA"/>
    <w:rsid w:val="00930921"/>
    <w:rsid w:val="00930A92"/>
    <w:rsid w:val="009315CD"/>
    <w:rsid w:val="00931F60"/>
    <w:rsid w:val="00932025"/>
    <w:rsid w:val="009320E8"/>
    <w:rsid w:val="00932159"/>
    <w:rsid w:val="00934BDF"/>
    <w:rsid w:val="00934E2C"/>
    <w:rsid w:val="00935501"/>
    <w:rsid w:val="00935888"/>
    <w:rsid w:val="009359EE"/>
    <w:rsid w:val="00935C56"/>
    <w:rsid w:val="0093683A"/>
    <w:rsid w:val="00937839"/>
    <w:rsid w:val="009379CF"/>
    <w:rsid w:val="00937BCD"/>
    <w:rsid w:val="00940510"/>
    <w:rsid w:val="0094051E"/>
    <w:rsid w:val="00940A21"/>
    <w:rsid w:val="00940BE4"/>
    <w:rsid w:val="00940CCC"/>
    <w:rsid w:val="00941568"/>
    <w:rsid w:val="00941752"/>
    <w:rsid w:val="00941CF2"/>
    <w:rsid w:val="009425E6"/>
    <w:rsid w:val="009426B4"/>
    <w:rsid w:val="00942BF2"/>
    <w:rsid w:val="00944137"/>
    <w:rsid w:val="00944891"/>
    <w:rsid w:val="00945277"/>
    <w:rsid w:val="00945CD6"/>
    <w:rsid w:val="00945D54"/>
    <w:rsid w:val="00945FD8"/>
    <w:rsid w:val="009477F1"/>
    <w:rsid w:val="00947D83"/>
    <w:rsid w:val="00950534"/>
    <w:rsid w:val="00950870"/>
    <w:rsid w:val="00950AB3"/>
    <w:rsid w:val="00952065"/>
    <w:rsid w:val="00952488"/>
    <w:rsid w:val="0095287D"/>
    <w:rsid w:val="00953F63"/>
    <w:rsid w:val="009542D9"/>
    <w:rsid w:val="009552DA"/>
    <w:rsid w:val="00955609"/>
    <w:rsid w:val="00955E02"/>
    <w:rsid w:val="00956530"/>
    <w:rsid w:val="00956A5E"/>
    <w:rsid w:val="00957B51"/>
    <w:rsid w:val="00957B6E"/>
    <w:rsid w:val="009611E3"/>
    <w:rsid w:val="00961265"/>
    <w:rsid w:val="00961292"/>
    <w:rsid w:val="009612DB"/>
    <w:rsid w:val="0096140E"/>
    <w:rsid w:val="00961448"/>
    <w:rsid w:val="00961E45"/>
    <w:rsid w:val="00962227"/>
    <w:rsid w:val="009627CC"/>
    <w:rsid w:val="00962D5D"/>
    <w:rsid w:val="009636F1"/>
    <w:rsid w:val="00963FC1"/>
    <w:rsid w:val="00964256"/>
    <w:rsid w:val="009649F0"/>
    <w:rsid w:val="00965093"/>
    <w:rsid w:val="00965250"/>
    <w:rsid w:val="0096559E"/>
    <w:rsid w:val="0096603A"/>
    <w:rsid w:val="00966A0F"/>
    <w:rsid w:val="00967287"/>
    <w:rsid w:val="009676ED"/>
    <w:rsid w:val="00967A57"/>
    <w:rsid w:val="009705D8"/>
    <w:rsid w:val="009707E2"/>
    <w:rsid w:val="009729D8"/>
    <w:rsid w:val="00972DAD"/>
    <w:rsid w:val="009736F5"/>
    <w:rsid w:val="0097390E"/>
    <w:rsid w:val="0097507D"/>
    <w:rsid w:val="00975495"/>
    <w:rsid w:val="0097590D"/>
    <w:rsid w:val="00975F18"/>
    <w:rsid w:val="009760F8"/>
    <w:rsid w:val="009762D9"/>
    <w:rsid w:val="009767C4"/>
    <w:rsid w:val="00976888"/>
    <w:rsid w:val="00977147"/>
    <w:rsid w:val="0097730B"/>
    <w:rsid w:val="009774FC"/>
    <w:rsid w:val="00977E42"/>
    <w:rsid w:val="0098008B"/>
    <w:rsid w:val="009809F0"/>
    <w:rsid w:val="00980D70"/>
    <w:rsid w:val="00981ACB"/>
    <w:rsid w:val="00982061"/>
    <w:rsid w:val="00982728"/>
    <w:rsid w:val="00982A50"/>
    <w:rsid w:val="00982B6F"/>
    <w:rsid w:val="00983C5B"/>
    <w:rsid w:val="00983DB2"/>
    <w:rsid w:val="00984050"/>
    <w:rsid w:val="0098436D"/>
    <w:rsid w:val="009846E7"/>
    <w:rsid w:val="009848B7"/>
    <w:rsid w:val="00984F46"/>
    <w:rsid w:val="00985EF3"/>
    <w:rsid w:val="00986345"/>
    <w:rsid w:val="00986359"/>
    <w:rsid w:val="00987085"/>
    <w:rsid w:val="00987D38"/>
    <w:rsid w:val="00990B68"/>
    <w:rsid w:val="00992992"/>
    <w:rsid w:val="00992FD6"/>
    <w:rsid w:val="0099306C"/>
    <w:rsid w:val="0099373C"/>
    <w:rsid w:val="00994546"/>
    <w:rsid w:val="009951A0"/>
    <w:rsid w:val="00995B8C"/>
    <w:rsid w:val="00995EA4"/>
    <w:rsid w:val="0099656A"/>
    <w:rsid w:val="00996EBD"/>
    <w:rsid w:val="00997BA7"/>
    <w:rsid w:val="009A0416"/>
    <w:rsid w:val="009A0BA1"/>
    <w:rsid w:val="009A12F0"/>
    <w:rsid w:val="009A2FF4"/>
    <w:rsid w:val="009A32FC"/>
    <w:rsid w:val="009A3B57"/>
    <w:rsid w:val="009A3E2B"/>
    <w:rsid w:val="009A3E34"/>
    <w:rsid w:val="009A4A54"/>
    <w:rsid w:val="009A4F98"/>
    <w:rsid w:val="009A67DA"/>
    <w:rsid w:val="009A6AC3"/>
    <w:rsid w:val="009A7857"/>
    <w:rsid w:val="009A7E7B"/>
    <w:rsid w:val="009A7EC8"/>
    <w:rsid w:val="009B03CA"/>
    <w:rsid w:val="009B060A"/>
    <w:rsid w:val="009B084E"/>
    <w:rsid w:val="009B0BD3"/>
    <w:rsid w:val="009B1001"/>
    <w:rsid w:val="009B12FA"/>
    <w:rsid w:val="009B1BC5"/>
    <w:rsid w:val="009B1CA9"/>
    <w:rsid w:val="009B2B55"/>
    <w:rsid w:val="009B2D7A"/>
    <w:rsid w:val="009B384F"/>
    <w:rsid w:val="009B41A1"/>
    <w:rsid w:val="009B439C"/>
    <w:rsid w:val="009B49B8"/>
    <w:rsid w:val="009B4A7B"/>
    <w:rsid w:val="009B4D57"/>
    <w:rsid w:val="009B5406"/>
    <w:rsid w:val="009B57F3"/>
    <w:rsid w:val="009B5981"/>
    <w:rsid w:val="009B5E13"/>
    <w:rsid w:val="009B6C06"/>
    <w:rsid w:val="009B6C93"/>
    <w:rsid w:val="009B6DFA"/>
    <w:rsid w:val="009B7DCD"/>
    <w:rsid w:val="009C0324"/>
    <w:rsid w:val="009C115C"/>
    <w:rsid w:val="009C1625"/>
    <w:rsid w:val="009C17A1"/>
    <w:rsid w:val="009C1E68"/>
    <w:rsid w:val="009C1E9B"/>
    <w:rsid w:val="009C23E3"/>
    <w:rsid w:val="009C3004"/>
    <w:rsid w:val="009C355C"/>
    <w:rsid w:val="009C36A0"/>
    <w:rsid w:val="009C4486"/>
    <w:rsid w:val="009C453E"/>
    <w:rsid w:val="009C4C21"/>
    <w:rsid w:val="009C4ECF"/>
    <w:rsid w:val="009C4F3E"/>
    <w:rsid w:val="009C6128"/>
    <w:rsid w:val="009C6BD4"/>
    <w:rsid w:val="009C6E28"/>
    <w:rsid w:val="009C70CE"/>
    <w:rsid w:val="009C7F8D"/>
    <w:rsid w:val="009D00EF"/>
    <w:rsid w:val="009D06D5"/>
    <w:rsid w:val="009D0BB9"/>
    <w:rsid w:val="009D0F0A"/>
    <w:rsid w:val="009D18B3"/>
    <w:rsid w:val="009D202A"/>
    <w:rsid w:val="009D2253"/>
    <w:rsid w:val="009D29CB"/>
    <w:rsid w:val="009D3EBF"/>
    <w:rsid w:val="009D49ED"/>
    <w:rsid w:val="009D4AF7"/>
    <w:rsid w:val="009D50F1"/>
    <w:rsid w:val="009D64EF"/>
    <w:rsid w:val="009D7282"/>
    <w:rsid w:val="009D771D"/>
    <w:rsid w:val="009D77D2"/>
    <w:rsid w:val="009D7FDF"/>
    <w:rsid w:val="009E01EE"/>
    <w:rsid w:val="009E04DE"/>
    <w:rsid w:val="009E0666"/>
    <w:rsid w:val="009E0CCA"/>
    <w:rsid w:val="009E0F2C"/>
    <w:rsid w:val="009E1B70"/>
    <w:rsid w:val="009E22C1"/>
    <w:rsid w:val="009E2355"/>
    <w:rsid w:val="009E2B47"/>
    <w:rsid w:val="009E35FB"/>
    <w:rsid w:val="009E3A2E"/>
    <w:rsid w:val="009E422E"/>
    <w:rsid w:val="009E4470"/>
    <w:rsid w:val="009E4844"/>
    <w:rsid w:val="009E48EF"/>
    <w:rsid w:val="009E4C5D"/>
    <w:rsid w:val="009E4F78"/>
    <w:rsid w:val="009E53D2"/>
    <w:rsid w:val="009E5B6D"/>
    <w:rsid w:val="009E5BBF"/>
    <w:rsid w:val="009E611F"/>
    <w:rsid w:val="009F02AE"/>
    <w:rsid w:val="009F06C2"/>
    <w:rsid w:val="009F0A70"/>
    <w:rsid w:val="009F1165"/>
    <w:rsid w:val="009F1BDA"/>
    <w:rsid w:val="009F1D66"/>
    <w:rsid w:val="009F25F1"/>
    <w:rsid w:val="009F2621"/>
    <w:rsid w:val="009F2BC6"/>
    <w:rsid w:val="009F2E25"/>
    <w:rsid w:val="009F403A"/>
    <w:rsid w:val="009F5A47"/>
    <w:rsid w:val="009F5C09"/>
    <w:rsid w:val="009F5C7D"/>
    <w:rsid w:val="009F5D20"/>
    <w:rsid w:val="009F5E3F"/>
    <w:rsid w:val="009F64F9"/>
    <w:rsid w:val="009F654C"/>
    <w:rsid w:val="009F7199"/>
    <w:rsid w:val="009F7E71"/>
    <w:rsid w:val="00A007AD"/>
    <w:rsid w:val="00A00816"/>
    <w:rsid w:val="00A009E3"/>
    <w:rsid w:val="00A00F45"/>
    <w:rsid w:val="00A01033"/>
    <w:rsid w:val="00A01BC7"/>
    <w:rsid w:val="00A01C23"/>
    <w:rsid w:val="00A0248A"/>
    <w:rsid w:val="00A04A0D"/>
    <w:rsid w:val="00A04D8E"/>
    <w:rsid w:val="00A058AD"/>
    <w:rsid w:val="00A05C71"/>
    <w:rsid w:val="00A05F6E"/>
    <w:rsid w:val="00A063B1"/>
    <w:rsid w:val="00A0737E"/>
    <w:rsid w:val="00A075E1"/>
    <w:rsid w:val="00A079ED"/>
    <w:rsid w:val="00A10A25"/>
    <w:rsid w:val="00A10F0F"/>
    <w:rsid w:val="00A1151B"/>
    <w:rsid w:val="00A11A2B"/>
    <w:rsid w:val="00A11C45"/>
    <w:rsid w:val="00A11C4E"/>
    <w:rsid w:val="00A12696"/>
    <w:rsid w:val="00A128A8"/>
    <w:rsid w:val="00A13310"/>
    <w:rsid w:val="00A13B6F"/>
    <w:rsid w:val="00A13BCE"/>
    <w:rsid w:val="00A1478D"/>
    <w:rsid w:val="00A14EF3"/>
    <w:rsid w:val="00A15874"/>
    <w:rsid w:val="00A15EC6"/>
    <w:rsid w:val="00A15FCB"/>
    <w:rsid w:val="00A165CF"/>
    <w:rsid w:val="00A16AE0"/>
    <w:rsid w:val="00A16C79"/>
    <w:rsid w:val="00A17527"/>
    <w:rsid w:val="00A2007B"/>
    <w:rsid w:val="00A20448"/>
    <w:rsid w:val="00A204C6"/>
    <w:rsid w:val="00A20A16"/>
    <w:rsid w:val="00A20A2A"/>
    <w:rsid w:val="00A20FF4"/>
    <w:rsid w:val="00A210EB"/>
    <w:rsid w:val="00A212B0"/>
    <w:rsid w:val="00A213DB"/>
    <w:rsid w:val="00A2156B"/>
    <w:rsid w:val="00A21849"/>
    <w:rsid w:val="00A21853"/>
    <w:rsid w:val="00A21C89"/>
    <w:rsid w:val="00A21F42"/>
    <w:rsid w:val="00A221A2"/>
    <w:rsid w:val="00A22C51"/>
    <w:rsid w:val="00A22DA2"/>
    <w:rsid w:val="00A23088"/>
    <w:rsid w:val="00A2334F"/>
    <w:rsid w:val="00A238A0"/>
    <w:rsid w:val="00A23CEE"/>
    <w:rsid w:val="00A24025"/>
    <w:rsid w:val="00A25095"/>
    <w:rsid w:val="00A25233"/>
    <w:rsid w:val="00A257BA"/>
    <w:rsid w:val="00A259E7"/>
    <w:rsid w:val="00A25AE1"/>
    <w:rsid w:val="00A26590"/>
    <w:rsid w:val="00A265F0"/>
    <w:rsid w:val="00A306B8"/>
    <w:rsid w:val="00A3071F"/>
    <w:rsid w:val="00A30975"/>
    <w:rsid w:val="00A310E2"/>
    <w:rsid w:val="00A3153F"/>
    <w:rsid w:val="00A31BE9"/>
    <w:rsid w:val="00A32959"/>
    <w:rsid w:val="00A32A8E"/>
    <w:rsid w:val="00A32BF4"/>
    <w:rsid w:val="00A32DD7"/>
    <w:rsid w:val="00A335DA"/>
    <w:rsid w:val="00A33E5F"/>
    <w:rsid w:val="00A33E87"/>
    <w:rsid w:val="00A33F3E"/>
    <w:rsid w:val="00A3426A"/>
    <w:rsid w:val="00A3451C"/>
    <w:rsid w:val="00A34937"/>
    <w:rsid w:val="00A3499D"/>
    <w:rsid w:val="00A34CC4"/>
    <w:rsid w:val="00A35AA1"/>
    <w:rsid w:val="00A35F9E"/>
    <w:rsid w:val="00A361BF"/>
    <w:rsid w:val="00A3637D"/>
    <w:rsid w:val="00A364A5"/>
    <w:rsid w:val="00A36EA4"/>
    <w:rsid w:val="00A370F2"/>
    <w:rsid w:val="00A377DB"/>
    <w:rsid w:val="00A37B22"/>
    <w:rsid w:val="00A4048B"/>
    <w:rsid w:val="00A40960"/>
    <w:rsid w:val="00A418B9"/>
    <w:rsid w:val="00A41E5D"/>
    <w:rsid w:val="00A42709"/>
    <w:rsid w:val="00A427FB"/>
    <w:rsid w:val="00A42969"/>
    <w:rsid w:val="00A42B55"/>
    <w:rsid w:val="00A43025"/>
    <w:rsid w:val="00A436D5"/>
    <w:rsid w:val="00A4380A"/>
    <w:rsid w:val="00A43B08"/>
    <w:rsid w:val="00A43F4A"/>
    <w:rsid w:val="00A440BD"/>
    <w:rsid w:val="00A45172"/>
    <w:rsid w:val="00A45422"/>
    <w:rsid w:val="00A4544E"/>
    <w:rsid w:val="00A4598E"/>
    <w:rsid w:val="00A45C5B"/>
    <w:rsid w:val="00A4612B"/>
    <w:rsid w:val="00A46209"/>
    <w:rsid w:val="00A46694"/>
    <w:rsid w:val="00A4708C"/>
    <w:rsid w:val="00A476A2"/>
    <w:rsid w:val="00A47E9C"/>
    <w:rsid w:val="00A50133"/>
    <w:rsid w:val="00A50385"/>
    <w:rsid w:val="00A50677"/>
    <w:rsid w:val="00A515B3"/>
    <w:rsid w:val="00A51ABB"/>
    <w:rsid w:val="00A521A5"/>
    <w:rsid w:val="00A525E2"/>
    <w:rsid w:val="00A52784"/>
    <w:rsid w:val="00A5282A"/>
    <w:rsid w:val="00A52B33"/>
    <w:rsid w:val="00A53EBC"/>
    <w:rsid w:val="00A5420A"/>
    <w:rsid w:val="00A54AE8"/>
    <w:rsid w:val="00A54C8B"/>
    <w:rsid w:val="00A55CBB"/>
    <w:rsid w:val="00A560DA"/>
    <w:rsid w:val="00A5656D"/>
    <w:rsid w:val="00A56774"/>
    <w:rsid w:val="00A568D4"/>
    <w:rsid w:val="00A5716B"/>
    <w:rsid w:val="00A60B60"/>
    <w:rsid w:val="00A61CCA"/>
    <w:rsid w:val="00A629DD"/>
    <w:rsid w:val="00A62DC9"/>
    <w:rsid w:val="00A6330A"/>
    <w:rsid w:val="00A63925"/>
    <w:rsid w:val="00A639C3"/>
    <w:rsid w:val="00A64067"/>
    <w:rsid w:val="00A648EC"/>
    <w:rsid w:val="00A64920"/>
    <w:rsid w:val="00A64A9A"/>
    <w:rsid w:val="00A64F81"/>
    <w:rsid w:val="00A657E5"/>
    <w:rsid w:val="00A65A2A"/>
    <w:rsid w:val="00A65AB1"/>
    <w:rsid w:val="00A665A6"/>
    <w:rsid w:val="00A66BB7"/>
    <w:rsid w:val="00A67866"/>
    <w:rsid w:val="00A67878"/>
    <w:rsid w:val="00A67AB4"/>
    <w:rsid w:val="00A67CFD"/>
    <w:rsid w:val="00A70967"/>
    <w:rsid w:val="00A70FDC"/>
    <w:rsid w:val="00A714BB"/>
    <w:rsid w:val="00A714F9"/>
    <w:rsid w:val="00A71CC5"/>
    <w:rsid w:val="00A71E74"/>
    <w:rsid w:val="00A724E7"/>
    <w:rsid w:val="00A730DD"/>
    <w:rsid w:val="00A7334B"/>
    <w:rsid w:val="00A73525"/>
    <w:rsid w:val="00A736AA"/>
    <w:rsid w:val="00A7398B"/>
    <w:rsid w:val="00A73BD5"/>
    <w:rsid w:val="00A74390"/>
    <w:rsid w:val="00A746B1"/>
    <w:rsid w:val="00A74E76"/>
    <w:rsid w:val="00A74F78"/>
    <w:rsid w:val="00A750E2"/>
    <w:rsid w:val="00A7521A"/>
    <w:rsid w:val="00A76880"/>
    <w:rsid w:val="00A773A5"/>
    <w:rsid w:val="00A774F9"/>
    <w:rsid w:val="00A800B6"/>
    <w:rsid w:val="00A80770"/>
    <w:rsid w:val="00A816A2"/>
    <w:rsid w:val="00A816B1"/>
    <w:rsid w:val="00A81A1A"/>
    <w:rsid w:val="00A81BC8"/>
    <w:rsid w:val="00A822C1"/>
    <w:rsid w:val="00A823E9"/>
    <w:rsid w:val="00A82A05"/>
    <w:rsid w:val="00A8322F"/>
    <w:rsid w:val="00A83C94"/>
    <w:rsid w:val="00A84761"/>
    <w:rsid w:val="00A84BF9"/>
    <w:rsid w:val="00A85738"/>
    <w:rsid w:val="00A861D0"/>
    <w:rsid w:val="00A863FD"/>
    <w:rsid w:val="00A86976"/>
    <w:rsid w:val="00A869F1"/>
    <w:rsid w:val="00A86A55"/>
    <w:rsid w:val="00A86F50"/>
    <w:rsid w:val="00A87854"/>
    <w:rsid w:val="00A87984"/>
    <w:rsid w:val="00A90F44"/>
    <w:rsid w:val="00A916E0"/>
    <w:rsid w:val="00A921DB"/>
    <w:rsid w:val="00A925CB"/>
    <w:rsid w:val="00A93054"/>
    <w:rsid w:val="00A93D5A"/>
    <w:rsid w:val="00A93D9D"/>
    <w:rsid w:val="00A9484E"/>
    <w:rsid w:val="00A94CF1"/>
    <w:rsid w:val="00A950BF"/>
    <w:rsid w:val="00A9589D"/>
    <w:rsid w:val="00A95C85"/>
    <w:rsid w:val="00A95FFA"/>
    <w:rsid w:val="00A969DF"/>
    <w:rsid w:val="00A975E2"/>
    <w:rsid w:val="00A97797"/>
    <w:rsid w:val="00A9786E"/>
    <w:rsid w:val="00AA1189"/>
    <w:rsid w:val="00AA16AF"/>
    <w:rsid w:val="00AA2E40"/>
    <w:rsid w:val="00AA2FF1"/>
    <w:rsid w:val="00AA38F7"/>
    <w:rsid w:val="00AA3A48"/>
    <w:rsid w:val="00AA3A4F"/>
    <w:rsid w:val="00AA3F2E"/>
    <w:rsid w:val="00AA41A0"/>
    <w:rsid w:val="00AA46B3"/>
    <w:rsid w:val="00AA492D"/>
    <w:rsid w:val="00AA57FA"/>
    <w:rsid w:val="00AA60DA"/>
    <w:rsid w:val="00AB0827"/>
    <w:rsid w:val="00AB08B1"/>
    <w:rsid w:val="00AB097F"/>
    <w:rsid w:val="00AB0A26"/>
    <w:rsid w:val="00AB1103"/>
    <w:rsid w:val="00AB11D9"/>
    <w:rsid w:val="00AB12D5"/>
    <w:rsid w:val="00AB159D"/>
    <w:rsid w:val="00AB2515"/>
    <w:rsid w:val="00AB2CD2"/>
    <w:rsid w:val="00AB2EC8"/>
    <w:rsid w:val="00AB36B2"/>
    <w:rsid w:val="00AB4EC9"/>
    <w:rsid w:val="00AB51D0"/>
    <w:rsid w:val="00AB5BEF"/>
    <w:rsid w:val="00AB601A"/>
    <w:rsid w:val="00AB6FC6"/>
    <w:rsid w:val="00AC08AE"/>
    <w:rsid w:val="00AC158E"/>
    <w:rsid w:val="00AC1D0D"/>
    <w:rsid w:val="00AC2312"/>
    <w:rsid w:val="00AC322E"/>
    <w:rsid w:val="00AC603E"/>
    <w:rsid w:val="00AC610B"/>
    <w:rsid w:val="00AC61C9"/>
    <w:rsid w:val="00AC6BB4"/>
    <w:rsid w:val="00AC7426"/>
    <w:rsid w:val="00AC75FF"/>
    <w:rsid w:val="00AC7E10"/>
    <w:rsid w:val="00AD0887"/>
    <w:rsid w:val="00AD0F1D"/>
    <w:rsid w:val="00AD116C"/>
    <w:rsid w:val="00AD1443"/>
    <w:rsid w:val="00AD18FC"/>
    <w:rsid w:val="00AD2152"/>
    <w:rsid w:val="00AD2274"/>
    <w:rsid w:val="00AD2726"/>
    <w:rsid w:val="00AD31ED"/>
    <w:rsid w:val="00AD3713"/>
    <w:rsid w:val="00AD38CE"/>
    <w:rsid w:val="00AD3DA9"/>
    <w:rsid w:val="00AD4D6B"/>
    <w:rsid w:val="00AD5D76"/>
    <w:rsid w:val="00AD60D7"/>
    <w:rsid w:val="00AD68A6"/>
    <w:rsid w:val="00AD72D4"/>
    <w:rsid w:val="00AD7386"/>
    <w:rsid w:val="00AE1AFC"/>
    <w:rsid w:val="00AE1BEF"/>
    <w:rsid w:val="00AE2775"/>
    <w:rsid w:val="00AE3943"/>
    <w:rsid w:val="00AE4353"/>
    <w:rsid w:val="00AE4942"/>
    <w:rsid w:val="00AE4EFC"/>
    <w:rsid w:val="00AE4F14"/>
    <w:rsid w:val="00AE52F5"/>
    <w:rsid w:val="00AE6579"/>
    <w:rsid w:val="00AE75C8"/>
    <w:rsid w:val="00AE797D"/>
    <w:rsid w:val="00AE7B6C"/>
    <w:rsid w:val="00AF010F"/>
    <w:rsid w:val="00AF0360"/>
    <w:rsid w:val="00AF05B0"/>
    <w:rsid w:val="00AF06AC"/>
    <w:rsid w:val="00AF1298"/>
    <w:rsid w:val="00AF1A7C"/>
    <w:rsid w:val="00AF2236"/>
    <w:rsid w:val="00AF313D"/>
    <w:rsid w:val="00AF4076"/>
    <w:rsid w:val="00AF4BD1"/>
    <w:rsid w:val="00AF5B2E"/>
    <w:rsid w:val="00AF61F3"/>
    <w:rsid w:val="00AF665C"/>
    <w:rsid w:val="00AF6746"/>
    <w:rsid w:val="00AF6BCB"/>
    <w:rsid w:val="00AF7801"/>
    <w:rsid w:val="00AF7FD8"/>
    <w:rsid w:val="00B0059F"/>
    <w:rsid w:val="00B008B6"/>
    <w:rsid w:val="00B01123"/>
    <w:rsid w:val="00B01345"/>
    <w:rsid w:val="00B02670"/>
    <w:rsid w:val="00B03CD5"/>
    <w:rsid w:val="00B03EE9"/>
    <w:rsid w:val="00B040B8"/>
    <w:rsid w:val="00B04A93"/>
    <w:rsid w:val="00B0513A"/>
    <w:rsid w:val="00B05B9D"/>
    <w:rsid w:val="00B060A6"/>
    <w:rsid w:val="00B0653E"/>
    <w:rsid w:val="00B07B6D"/>
    <w:rsid w:val="00B07F5A"/>
    <w:rsid w:val="00B101DB"/>
    <w:rsid w:val="00B103F8"/>
    <w:rsid w:val="00B10660"/>
    <w:rsid w:val="00B107F6"/>
    <w:rsid w:val="00B11344"/>
    <w:rsid w:val="00B116A6"/>
    <w:rsid w:val="00B123BF"/>
    <w:rsid w:val="00B13793"/>
    <w:rsid w:val="00B1463D"/>
    <w:rsid w:val="00B14928"/>
    <w:rsid w:val="00B14DD9"/>
    <w:rsid w:val="00B15A58"/>
    <w:rsid w:val="00B15B8D"/>
    <w:rsid w:val="00B167A1"/>
    <w:rsid w:val="00B17081"/>
    <w:rsid w:val="00B20957"/>
    <w:rsid w:val="00B210D8"/>
    <w:rsid w:val="00B221A0"/>
    <w:rsid w:val="00B224C4"/>
    <w:rsid w:val="00B225A6"/>
    <w:rsid w:val="00B240BB"/>
    <w:rsid w:val="00B2425A"/>
    <w:rsid w:val="00B248A9"/>
    <w:rsid w:val="00B2530A"/>
    <w:rsid w:val="00B25356"/>
    <w:rsid w:val="00B279AD"/>
    <w:rsid w:val="00B27C4E"/>
    <w:rsid w:val="00B30364"/>
    <w:rsid w:val="00B3061F"/>
    <w:rsid w:val="00B30742"/>
    <w:rsid w:val="00B3138F"/>
    <w:rsid w:val="00B3228A"/>
    <w:rsid w:val="00B3250C"/>
    <w:rsid w:val="00B32805"/>
    <w:rsid w:val="00B333C4"/>
    <w:rsid w:val="00B338C6"/>
    <w:rsid w:val="00B33A74"/>
    <w:rsid w:val="00B33CA6"/>
    <w:rsid w:val="00B33E4B"/>
    <w:rsid w:val="00B34B07"/>
    <w:rsid w:val="00B352A6"/>
    <w:rsid w:val="00B35811"/>
    <w:rsid w:val="00B3609C"/>
    <w:rsid w:val="00B365F9"/>
    <w:rsid w:val="00B369B7"/>
    <w:rsid w:val="00B36D14"/>
    <w:rsid w:val="00B37C80"/>
    <w:rsid w:val="00B40134"/>
    <w:rsid w:val="00B4071B"/>
    <w:rsid w:val="00B407AD"/>
    <w:rsid w:val="00B40C60"/>
    <w:rsid w:val="00B41881"/>
    <w:rsid w:val="00B421D4"/>
    <w:rsid w:val="00B42CEF"/>
    <w:rsid w:val="00B42D29"/>
    <w:rsid w:val="00B43327"/>
    <w:rsid w:val="00B43DF6"/>
    <w:rsid w:val="00B43FD5"/>
    <w:rsid w:val="00B443C8"/>
    <w:rsid w:val="00B446A1"/>
    <w:rsid w:val="00B446C1"/>
    <w:rsid w:val="00B4470D"/>
    <w:rsid w:val="00B44C1B"/>
    <w:rsid w:val="00B45216"/>
    <w:rsid w:val="00B453B0"/>
    <w:rsid w:val="00B455F5"/>
    <w:rsid w:val="00B45C29"/>
    <w:rsid w:val="00B45CB4"/>
    <w:rsid w:val="00B45CC1"/>
    <w:rsid w:val="00B45CC3"/>
    <w:rsid w:val="00B46EE7"/>
    <w:rsid w:val="00B472DB"/>
    <w:rsid w:val="00B47637"/>
    <w:rsid w:val="00B5000C"/>
    <w:rsid w:val="00B508C9"/>
    <w:rsid w:val="00B51005"/>
    <w:rsid w:val="00B511D7"/>
    <w:rsid w:val="00B51443"/>
    <w:rsid w:val="00B51BB3"/>
    <w:rsid w:val="00B51C45"/>
    <w:rsid w:val="00B520DB"/>
    <w:rsid w:val="00B520DF"/>
    <w:rsid w:val="00B526C4"/>
    <w:rsid w:val="00B52784"/>
    <w:rsid w:val="00B532BF"/>
    <w:rsid w:val="00B537E2"/>
    <w:rsid w:val="00B53AF9"/>
    <w:rsid w:val="00B53C07"/>
    <w:rsid w:val="00B53E2A"/>
    <w:rsid w:val="00B55452"/>
    <w:rsid w:val="00B55532"/>
    <w:rsid w:val="00B559F4"/>
    <w:rsid w:val="00B60006"/>
    <w:rsid w:val="00B60074"/>
    <w:rsid w:val="00B60691"/>
    <w:rsid w:val="00B60947"/>
    <w:rsid w:val="00B60D4C"/>
    <w:rsid w:val="00B61733"/>
    <w:rsid w:val="00B61848"/>
    <w:rsid w:val="00B61C13"/>
    <w:rsid w:val="00B63A75"/>
    <w:rsid w:val="00B63CD8"/>
    <w:rsid w:val="00B63CE9"/>
    <w:rsid w:val="00B64662"/>
    <w:rsid w:val="00B64C46"/>
    <w:rsid w:val="00B65408"/>
    <w:rsid w:val="00B65FBD"/>
    <w:rsid w:val="00B66038"/>
    <w:rsid w:val="00B66138"/>
    <w:rsid w:val="00B66425"/>
    <w:rsid w:val="00B67541"/>
    <w:rsid w:val="00B67E9E"/>
    <w:rsid w:val="00B70679"/>
    <w:rsid w:val="00B711EE"/>
    <w:rsid w:val="00B71854"/>
    <w:rsid w:val="00B71859"/>
    <w:rsid w:val="00B71AC4"/>
    <w:rsid w:val="00B71C28"/>
    <w:rsid w:val="00B71FFC"/>
    <w:rsid w:val="00B7332D"/>
    <w:rsid w:val="00B734DC"/>
    <w:rsid w:val="00B735D1"/>
    <w:rsid w:val="00B736DC"/>
    <w:rsid w:val="00B73EC5"/>
    <w:rsid w:val="00B746E2"/>
    <w:rsid w:val="00B74B75"/>
    <w:rsid w:val="00B7553F"/>
    <w:rsid w:val="00B758E0"/>
    <w:rsid w:val="00B76349"/>
    <w:rsid w:val="00B765DD"/>
    <w:rsid w:val="00B76CC2"/>
    <w:rsid w:val="00B76E96"/>
    <w:rsid w:val="00B770AC"/>
    <w:rsid w:val="00B77409"/>
    <w:rsid w:val="00B7741E"/>
    <w:rsid w:val="00B804EA"/>
    <w:rsid w:val="00B80DF3"/>
    <w:rsid w:val="00B81CC8"/>
    <w:rsid w:val="00B82052"/>
    <w:rsid w:val="00B828DD"/>
    <w:rsid w:val="00B83B39"/>
    <w:rsid w:val="00B83C3F"/>
    <w:rsid w:val="00B83F39"/>
    <w:rsid w:val="00B84853"/>
    <w:rsid w:val="00B84B7A"/>
    <w:rsid w:val="00B8524A"/>
    <w:rsid w:val="00B856DD"/>
    <w:rsid w:val="00B85A1B"/>
    <w:rsid w:val="00B85E0D"/>
    <w:rsid w:val="00B86D6F"/>
    <w:rsid w:val="00B86DA2"/>
    <w:rsid w:val="00B87A1E"/>
    <w:rsid w:val="00B87C4F"/>
    <w:rsid w:val="00B87F25"/>
    <w:rsid w:val="00B9003F"/>
    <w:rsid w:val="00B908B3"/>
    <w:rsid w:val="00B90D58"/>
    <w:rsid w:val="00B91CA6"/>
    <w:rsid w:val="00B91DB6"/>
    <w:rsid w:val="00B92979"/>
    <w:rsid w:val="00B92C1F"/>
    <w:rsid w:val="00B9340E"/>
    <w:rsid w:val="00B9361F"/>
    <w:rsid w:val="00B94463"/>
    <w:rsid w:val="00B95163"/>
    <w:rsid w:val="00B955C4"/>
    <w:rsid w:val="00B95A0F"/>
    <w:rsid w:val="00B95D3E"/>
    <w:rsid w:val="00B96BD1"/>
    <w:rsid w:val="00B96C08"/>
    <w:rsid w:val="00B96EDB"/>
    <w:rsid w:val="00B9708C"/>
    <w:rsid w:val="00B97392"/>
    <w:rsid w:val="00B97AC0"/>
    <w:rsid w:val="00B97D67"/>
    <w:rsid w:val="00BA08E4"/>
    <w:rsid w:val="00BA0EB7"/>
    <w:rsid w:val="00BA107C"/>
    <w:rsid w:val="00BA1354"/>
    <w:rsid w:val="00BA19A0"/>
    <w:rsid w:val="00BA1FFB"/>
    <w:rsid w:val="00BA27AB"/>
    <w:rsid w:val="00BA29CA"/>
    <w:rsid w:val="00BA2F07"/>
    <w:rsid w:val="00BA2FB0"/>
    <w:rsid w:val="00BA35FA"/>
    <w:rsid w:val="00BA3706"/>
    <w:rsid w:val="00BA3EA7"/>
    <w:rsid w:val="00BA435F"/>
    <w:rsid w:val="00BA4C5C"/>
    <w:rsid w:val="00BA596E"/>
    <w:rsid w:val="00BA6F86"/>
    <w:rsid w:val="00BA758F"/>
    <w:rsid w:val="00BA7718"/>
    <w:rsid w:val="00BB014D"/>
    <w:rsid w:val="00BB0207"/>
    <w:rsid w:val="00BB07FD"/>
    <w:rsid w:val="00BB0A9B"/>
    <w:rsid w:val="00BB0F45"/>
    <w:rsid w:val="00BB11CA"/>
    <w:rsid w:val="00BB1258"/>
    <w:rsid w:val="00BB1855"/>
    <w:rsid w:val="00BB2AEA"/>
    <w:rsid w:val="00BB4723"/>
    <w:rsid w:val="00BB48B3"/>
    <w:rsid w:val="00BB4C2D"/>
    <w:rsid w:val="00BB4E04"/>
    <w:rsid w:val="00BB4F41"/>
    <w:rsid w:val="00BB54F3"/>
    <w:rsid w:val="00BB5EE5"/>
    <w:rsid w:val="00BB627E"/>
    <w:rsid w:val="00BB6B57"/>
    <w:rsid w:val="00BB6E86"/>
    <w:rsid w:val="00BB6FE5"/>
    <w:rsid w:val="00BC043A"/>
    <w:rsid w:val="00BC0C29"/>
    <w:rsid w:val="00BC168A"/>
    <w:rsid w:val="00BC2400"/>
    <w:rsid w:val="00BC2C1A"/>
    <w:rsid w:val="00BC3202"/>
    <w:rsid w:val="00BC39EA"/>
    <w:rsid w:val="00BC3C8C"/>
    <w:rsid w:val="00BC3FFA"/>
    <w:rsid w:val="00BC4404"/>
    <w:rsid w:val="00BC46AE"/>
    <w:rsid w:val="00BC4B50"/>
    <w:rsid w:val="00BC5034"/>
    <w:rsid w:val="00BC5200"/>
    <w:rsid w:val="00BC592D"/>
    <w:rsid w:val="00BC5C28"/>
    <w:rsid w:val="00BC607A"/>
    <w:rsid w:val="00BC7147"/>
    <w:rsid w:val="00BC72E5"/>
    <w:rsid w:val="00BD00C5"/>
    <w:rsid w:val="00BD09F8"/>
    <w:rsid w:val="00BD0D79"/>
    <w:rsid w:val="00BD0E05"/>
    <w:rsid w:val="00BD13E8"/>
    <w:rsid w:val="00BD1AA6"/>
    <w:rsid w:val="00BD1B5A"/>
    <w:rsid w:val="00BD21D1"/>
    <w:rsid w:val="00BD2346"/>
    <w:rsid w:val="00BD23D8"/>
    <w:rsid w:val="00BD2AF8"/>
    <w:rsid w:val="00BD37BB"/>
    <w:rsid w:val="00BD38A1"/>
    <w:rsid w:val="00BD3CDC"/>
    <w:rsid w:val="00BD3FC6"/>
    <w:rsid w:val="00BD4039"/>
    <w:rsid w:val="00BD51E4"/>
    <w:rsid w:val="00BD5793"/>
    <w:rsid w:val="00BD5CB1"/>
    <w:rsid w:val="00BD68BE"/>
    <w:rsid w:val="00BD697A"/>
    <w:rsid w:val="00BD6A7C"/>
    <w:rsid w:val="00BD6F7E"/>
    <w:rsid w:val="00BD7161"/>
    <w:rsid w:val="00BD7B77"/>
    <w:rsid w:val="00BD7F0D"/>
    <w:rsid w:val="00BE0493"/>
    <w:rsid w:val="00BE0BE8"/>
    <w:rsid w:val="00BE16C1"/>
    <w:rsid w:val="00BE1C29"/>
    <w:rsid w:val="00BE2140"/>
    <w:rsid w:val="00BE25EA"/>
    <w:rsid w:val="00BE2689"/>
    <w:rsid w:val="00BE2A02"/>
    <w:rsid w:val="00BE2C4E"/>
    <w:rsid w:val="00BE2D78"/>
    <w:rsid w:val="00BE341F"/>
    <w:rsid w:val="00BE3684"/>
    <w:rsid w:val="00BE47B4"/>
    <w:rsid w:val="00BE52E6"/>
    <w:rsid w:val="00BE53FA"/>
    <w:rsid w:val="00BE64C6"/>
    <w:rsid w:val="00BE69F5"/>
    <w:rsid w:val="00BE6D10"/>
    <w:rsid w:val="00BE6F17"/>
    <w:rsid w:val="00BE747E"/>
    <w:rsid w:val="00BE79D8"/>
    <w:rsid w:val="00BE7B6A"/>
    <w:rsid w:val="00BF0902"/>
    <w:rsid w:val="00BF1C6A"/>
    <w:rsid w:val="00BF280E"/>
    <w:rsid w:val="00BF302C"/>
    <w:rsid w:val="00BF3037"/>
    <w:rsid w:val="00BF313F"/>
    <w:rsid w:val="00BF3380"/>
    <w:rsid w:val="00BF3A7D"/>
    <w:rsid w:val="00BF3F6B"/>
    <w:rsid w:val="00BF474B"/>
    <w:rsid w:val="00BF557B"/>
    <w:rsid w:val="00BF5DC7"/>
    <w:rsid w:val="00BF6192"/>
    <w:rsid w:val="00BF662A"/>
    <w:rsid w:val="00BF7242"/>
    <w:rsid w:val="00BF7D51"/>
    <w:rsid w:val="00C00371"/>
    <w:rsid w:val="00C00495"/>
    <w:rsid w:val="00C00BC9"/>
    <w:rsid w:val="00C01DD3"/>
    <w:rsid w:val="00C02117"/>
    <w:rsid w:val="00C02CCB"/>
    <w:rsid w:val="00C03A71"/>
    <w:rsid w:val="00C03C82"/>
    <w:rsid w:val="00C03FC3"/>
    <w:rsid w:val="00C043F0"/>
    <w:rsid w:val="00C0462B"/>
    <w:rsid w:val="00C046DF"/>
    <w:rsid w:val="00C04C36"/>
    <w:rsid w:val="00C05CF4"/>
    <w:rsid w:val="00C05D5F"/>
    <w:rsid w:val="00C05EAE"/>
    <w:rsid w:val="00C06CD6"/>
    <w:rsid w:val="00C06FF2"/>
    <w:rsid w:val="00C074C0"/>
    <w:rsid w:val="00C10491"/>
    <w:rsid w:val="00C106AA"/>
    <w:rsid w:val="00C108F4"/>
    <w:rsid w:val="00C10BAE"/>
    <w:rsid w:val="00C10D2D"/>
    <w:rsid w:val="00C10E35"/>
    <w:rsid w:val="00C118DE"/>
    <w:rsid w:val="00C11BC2"/>
    <w:rsid w:val="00C12974"/>
    <w:rsid w:val="00C130D1"/>
    <w:rsid w:val="00C1324F"/>
    <w:rsid w:val="00C13743"/>
    <w:rsid w:val="00C139E4"/>
    <w:rsid w:val="00C13AC7"/>
    <w:rsid w:val="00C14218"/>
    <w:rsid w:val="00C14492"/>
    <w:rsid w:val="00C14BDC"/>
    <w:rsid w:val="00C15680"/>
    <w:rsid w:val="00C15909"/>
    <w:rsid w:val="00C16783"/>
    <w:rsid w:val="00C1730F"/>
    <w:rsid w:val="00C17E63"/>
    <w:rsid w:val="00C17E86"/>
    <w:rsid w:val="00C20CDE"/>
    <w:rsid w:val="00C218A3"/>
    <w:rsid w:val="00C2197B"/>
    <w:rsid w:val="00C22572"/>
    <w:rsid w:val="00C23027"/>
    <w:rsid w:val="00C23EED"/>
    <w:rsid w:val="00C24863"/>
    <w:rsid w:val="00C24B54"/>
    <w:rsid w:val="00C24D01"/>
    <w:rsid w:val="00C25C9A"/>
    <w:rsid w:val="00C26418"/>
    <w:rsid w:val="00C266C2"/>
    <w:rsid w:val="00C267F0"/>
    <w:rsid w:val="00C2682A"/>
    <w:rsid w:val="00C26AC4"/>
    <w:rsid w:val="00C2715F"/>
    <w:rsid w:val="00C3014B"/>
    <w:rsid w:val="00C30318"/>
    <w:rsid w:val="00C3037A"/>
    <w:rsid w:val="00C30553"/>
    <w:rsid w:val="00C30FF0"/>
    <w:rsid w:val="00C3186C"/>
    <w:rsid w:val="00C31F01"/>
    <w:rsid w:val="00C32326"/>
    <w:rsid w:val="00C32B49"/>
    <w:rsid w:val="00C33070"/>
    <w:rsid w:val="00C33676"/>
    <w:rsid w:val="00C33CA4"/>
    <w:rsid w:val="00C34E15"/>
    <w:rsid w:val="00C357EC"/>
    <w:rsid w:val="00C35909"/>
    <w:rsid w:val="00C362FB"/>
    <w:rsid w:val="00C366F2"/>
    <w:rsid w:val="00C370A7"/>
    <w:rsid w:val="00C371AD"/>
    <w:rsid w:val="00C37F1A"/>
    <w:rsid w:val="00C4050C"/>
    <w:rsid w:val="00C40727"/>
    <w:rsid w:val="00C408E6"/>
    <w:rsid w:val="00C40BFB"/>
    <w:rsid w:val="00C41103"/>
    <w:rsid w:val="00C4185E"/>
    <w:rsid w:val="00C422EB"/>
    <w:rsid w:val="00C427F8"/>
    <w:rsid w:val="00C43190"/>
    <w:rsid w:val="00C4352C"/>
    <w:rsid w:val="00C4361A"/>
    <w:rsid w:val="00C4402A"/>
    <w:rsid w:val="00C4594B"/>
    <w:rsid w:val="00C45C27"/>
    <w:rsid w:val="00C46647"/>
    <w:rsid w:val="00C470CA"/>
    <w:rsid w:val="00C470F0"/>
    <w:rsid w:val="00C472EE"/>
    <w:rsid w:val="00C4766F"/>
    <w:rsid w:val="00C4788A"/>
    <w:rsid w:val="00C478FA"/>
    <w:rsid w:val="00C47DFE"/>
    <w:rsid w:val="00C506DC"/>
    <w:rsid w:val="00C50A41"/>
    <w:rsid w:val="00C50F7A"/>
    <w:rsid w:val="00C510C4"/>
    <w:rsid w:val="00C5179A"/>
    <w:rsid w:val="00C51C3E"/>
    <w:rsid w:val="00C523EF"/>
    <w:rsid w:val="00C5274C"/>
    <w:rsid w:val="00C52D85"/>
    <w:rsid w:val="00C530F3"/>
    <w:rsid w:val="00C532A6"/>
    <w:rsid w:val="00C534F8"/>
    <w:rsid w:val="00C53ABF"/>
    <w:rsid w:val="00C54754"/>
    <w:rsid w:val="00C54AA8"/>
    <w:rsid w:val="00C54C53"/>
    <w:rsid w:val="00C54E3D"/>
    <w:rsid w:val="00C54F8D"/>
    <w:rsid w:val="00C550A3"/>
    <w:rsid w:val="00C55372"/>
    <w:rsid w:val="00C55718"/>
    <w:rsid w:val="00C55FD1"/>
    <w:rsid w:val="00C5636F"/>
    <w:rsid w:val="00C56A09"/>
    <w:rsid w:val="00C56CE3"/>
    <w:rsid w:val="00C578D0"/>
    <w:rsid w:val="00C57B10"/>
    <w:rsid w:val="00C60044"/>
    <w:rsid w:val="00C605AC"/>
    <w:rsid w:val="00C60C12"/>
    <w:rsid w:val="00C6123D"/>
    <w:rsid w:val="00C617CE"/>
    <w:rsid w:val="00C61FCC"/>
    <w:rsid w:val="00C62298"/>
    <w:rsid w:val="00C623AE"/>
    <w:rsid w:val="00C62701"/>
    <w:rsid w:val="00C62CD8"/>
    <w:rsid w:val="00C6329C"/>
    <w:rsid w:val="00C63CD9"/>
    <w:rsid w:val="00C64320"/>
    <w:rsid w:val="00C64C05"/>
    <w:rsid w:val="00C663A4"/>
    <w:rsid w:val="00C66BB8"/>
    <w:rsid w:val="00C66CC8"/>
    <w:rsid w:val="00C66DAA"/>
    <w:rsid w:val="00C66FA8"/>
    <w:rsid w:val="00C67DCA"/>
    <w:rsid w:val="00C67EAF"/>
    <w:rsid w:val="00C70610"/>
    <w:rsid w:val="00C707D7"/>
    <w:rsid w:val="00C708F0"/>
    <w:rsid w:val="00C70E3A"/>
    <w:rsid w:val="00C70EEC"/>
    <w:rsid w:val="00C72AEF"/>
    <w:rsid w:val="00C73D62"/>
    <w:rsid w:val="00C73EEE"/>
    <w:rsid w:val="00C74E2B"/>
    <w:rsid w:val="00C752EE"/>
    <w:rsid w:val="00C75358"/>
    <w:rsid w:val="00C75615"/>
    <w:rsid w:val="00C764C2"/>
    <w:rsid w:val="00C77217"/>
    <w:rsid w:val="00C7725E"/>
    <w:rsid w:val="00C776EB"/>
    <w:rsid w:val="00C80D1D"/>
    <w:rsid w:val="00C813D9"/>
    <w:rsid w:val="00C81FDB"/>
    <w:rsid w:val="00C8279F"/>
    <w:rsid w:val="00C848A1"/>
    <w:rsid w:val="00C8525C"/>
    <w:rsid w:val="00C85552"/>
    <w:rsid w:val="00C85819"/>
    <w:rsid w:val="00C859DC"/>
    <w:rsid w:val="00C85C10"/>
    <w:rsid w:val="00C86280"/>
    <w:rsid w:val="00C8654D"/>
    <w:rsid w:val="00C8660C"/>
    <w:rsid w:val="00C86BEA"/>
    <w:rsid w:val="00C8769C"/>
    <w:rsid w:val="00C8781C"/>
    <w:rsid w:val="00C87F31"/>
    <w:rsid w:val="00C90705"/>
    <w:rsid w:val="00C90BBA"/>
    <w:rsid w:val="00C90C29"/>
    <w:rsid w:val="00C91995"/>
    <w:rsid w:val="00C92178"/>
    <w:rsid w:val="00C92C0C"/>
    <w:rsid w:val="00C92FC5"/>
    <w:rsid w:val="00C93326"/>
    <w:rsid w:val="00C939E3"/>
    <w:rsid w:val="00C940D2"/>
    <w:rsid w:val="00C94147"/>
    <w:rsid w:val="00C94327"/>
    <w:rsid w:val="00C94664"/>
    <w:rsid w:val="00C948B7"/>
    <w:rsid w:val="00C94B5B"/>
    <w:rsid w:val="00C94C17"/>
    <w:rsid w:val="00C94EBE"/>
    <w:rsid w:val="00C96409"/>
    <w:rsid w:val="00C969EB"/>
    <w:rsid w:val="00C96F15"/>
    <w:rsid w:val="00C96FB6"/>
    <w:rsid w:val="00C97C02"/>
    <w:rsid w:val="00CA032F"/>
    <w:rsid w:val="00CA0646"/>
    <w:rsid w:val="00CA076C"/>
    <w:rsid w:val="00CA0E5B"/>
    <w:rsid w:val="00CA0FEA"/>
    <w:rsid w:val="00CA1272"/>
    <w:rsid w:val="00CA15BD"/>
    <w:rsid w:val="00CA1EA4"/>
    <w:rsid w:val="00CA2679"/>
    <w:rsid w:val="00CA3963"/>
    <w:rsid w:val="00CA3AB8"/>
    <w:rsid w:val="00CA3C18"/>
    <w:rsid w:val="00CA41E1"/>
    <w:rsid w:val="00CA4709"/>
    <w:rsid w:val="00CA4BC0"/>
    <w:rsid w:val="00CA5183"/>
    <w:rsid w:val="00CA58F4"/>
    <w:rsid w:val="00CA6BFA"/>
    <w:rsid w:val="00CA791C"/>
    <w:rsid w:val="00CA7A6D"/>
    <w:rsid w:val="00CA7AEB"/>
    <w:rsid w:val="00CB00D2"/>
    <w:rsid w:val="00CB0231"/>
    <w:rsid w:val="00CB09A9"/>
    <w:rsid w:val="00CB1EC9"/>
    <w:rsid w:val="00CB213F"/>
    <w:rsid w:val="00CB28B1"/>
    <w:rsid w:val="00CB2B34"/>
    <w:rsid w:val="00CB3CFB"/>
    <w:rsid w:val="00CB4032"/>
    <w:rsid w:val="00CB4C86"/>
    <w:rsid w:val="00CB4D6A"/>
    <w:rsid w:val="00CB4E84"/>
    <w:rsid w:val="00CB5192"/>
    <w:rsid w:val="00CB5AC4"/>
    <w:rsid w:val="00CB60D5"/>
    <w:rsid w:val="00CB6112"/>
    <w:rsid w:val="00CB649E"/>
    <w:rsid w:val="00CB667A"/>
    <w:rsid w:val="00CB6E81"/>
    <w:rsid w:val="00CB759A"/>
    <w:rsid w:val="00CC09D4"/>
    <w:rsid w:val="00CC0B84"/>
    <w:rsid w:val="00CC0F8B"/>
    <w:rsid w:val="00CC115B"/>
    <w:rsid w:val="00CC17EF"/>
    <w:rsid w:val="00CC18BD"/>
    <w:rsid w:val="00CC1BC3"/>
    <w:rsid w:val="00CC1CE8"/>
    <w:rsid w:val="00CC1EDD"/>
    <w:rsid w:val="00CC1F90"/>
    <w:rsid w:val="00CC2F11"/>
    <w:rsid w:val="00CC2F99"/>
    <w:rsid w:val="00CC31B1"/>
    <w:rsid w:val="00CC4555"/>
    <w:rsid w:val="00CC4C62"/>
    <w:rsid w:val="00CC4E6E"/>
    <w:rsid w:val="00CC5316"/>
    <w:rsid w:val="00CC5487"/>
    <w:rsid w:val="00CC59F6"/>
    <w:rsid w:val="00CC638D"/>
    <w:rsid w:val="00CC6AEA"/>
    <w:rsid w:val="00CC71C0"/>
    <w:rsid w:val="00CC7287"/>
    <w:rsid w:val="00CC7B8C"/>
    <w:rsid w:val="00CC7C00"/>
    <w:rsid w:val="00CD0A58"/>
    <w:rsid w:val="00CD10F2"/>
    <w:rsid w:val="00CD11D1"/>
    <w:rsid w:val="00CD2804"/>
    <w:rsid w:val="00CD2DE0"/>
    <w:rsid w:val="00CD3126"/>
    <w:rsid w:val="00CD3F8A"/>
    <w:rsid w:val="00CD44E4"/>
    <w:rsid w:val="00CD458E"/>
    <w:rsid w:val="00CD4A74"/>
    <w:rsid w:val="00CD5185"/>
    <w:rsid w:val="00CD5EC5"/>
    <w:rsid w:val="00CD65E2"/>
    <w:rsid w:val="00CD722E"/>
    <w:rsid w:val="00CD7C38"/>
    <w:rsid w:val="00CD7DB5"/>
    <w:rsid w:val="00CD7F48"/>
    <w:rsid w:val="00CE05B5"/>
    <w:rsid w:val="00CE133E"/>
    <w:rsid w:val="00CE1423"/>
    <w:rsid w:val="00CE1AA8"/>
    <w:rsid w:val="00CE29A0"/>
    <w:rsid w:val="00CE3114"/>
    <w:rsid w:val="00CE3272"/>
    <w:rsid w:val="00CE3431"/>
    <w:rsid w:val="00CE39B0"/>
    <w:rsid w:val="00CE478B"/>
    <w:rsid w:val="00CE4A4F"/>
    <w:rsid w:val="00CE50FA"/>
    <w:rsid w:val="00CE5519"/>
    <w:rsid w:val="00CE6509"/>
    <w:rsid w:val="00CE6CBA"/>
    <w:rsid w:val="00CE792C"/>
    <w:rsid w:val="00CF06B9"/>
    <w:rsid w:val="00CF0A53"/>
    <w:rsid w:val="00CF2A2E"/>
    <w:rsid w:val="00CF2C92"/>
    <w:rsid w:val="00CF2F1A"/>
    <w:rsid w:val="00CF37C0"/>
    <w:rsid w:val="00CF3C87"/>
    <w:rsid w:val="00CF4375"/>
    <w:rsid w:val="00CF4406"/>
    <w:rsid w:val="00CF5017"/>
    <w:rsid w:val="00CF5608"/>
    <w:rsid w:val="00CF565F"/>
    <w:rsid w:val="00CF57E0"/>
    <w:rsid w:val="00CF5D31"/>
    <w:rsid w:val="00CF5F99"/>
    <w:rsid w:val="00CF60D5"/>
    <w:rsid w:val="00CF6590"/>
    <w:rsid w:val="00CF65D3"/>
    <w:rsid w:val="00CF7DB3"/>
    <w:rsid w:val="00D00170"/>
    <w:rsid w:val="00D00F88"/>
    <w:rsid w:val="00D0171A"/>
    <w:rsid w:val="00D01B7F"/>
    <w:rsid w:val="00D02145"/>
    <w:rsid w:val="00D02260"/>
    <w:rsid w:val="00D0229F"/>
    <w:rsid w:val="00D02A81"/>
    <w:rsid w:val="00D030E2"/>
    <w:rsid w:val="00D037A8"/>
    <w:rsid w:val="00D037BE"/>
    <w:rsid w:val="00D03913"/>
    <w:rsid w:val="00D03BA8"/>
    <w:rsid w:val="00D044B9"/>
    <w:rsid w:val="00D04ABA"/>
    <w:rsid w:val="00D04BF5"/>
    <w:rsid w:val="00D04FCE"/>
    <w:rsid w:val="00D054E0"/>
    <w:rsid w:val="00D060EB"/>
    <w:rsid w:val="00D062D4"/>
    <w:rsid w:val="00D065A4"/>
    <w:rsid w:val="00D06605"/>
    <w:rsid w:val="00D06672"/>
    <w:rsid w:val="00D066C5"/>
    <w:rsid w:val="00D06B63"/>
    <w:rsid w:val="00D06E8A"/>
    <w:rsid w:val="00D06F0E"/>
    <w:rsid w:val="00D0766C"/>
    <w:rsid w:val="00D106E3"/>
    <w:rsid w:val="00D10E61"/>
    <w:rsid w:val="00D1192E"/>
    <w:rsid w:val="00D119F8"/>
    <w:rsid w:val="00D11A1E"/>
    <w:rsid w:val="00D11D76"/>
    <w:rsid w:val="00D11D9F"/>
    <w:rsid w:val="00D12223"/>
    <w:rsid w:val="00D125A2"/>
    <w:rsid w:val="00D126AB"/>
    <w:rsid w:val="00D126DA"/>
    <w:rsid w:val="00D12741"/>
    <w:rsid w:val="00D12BAD"/>
    <w:rsid w:val="00D131F4"/>
    <w:rsid w:val="00D13CB5"/>
    <w:rsid w:val="00D13EA3"/>
    <w:rsid w:val="00D14928"/>
    <w:rsid w:val="00D14961"/>
    <w:rsid w:val="00D15873"/>
    <w:rsid w:val="00D16513"/>
    <w:rsid w:val="00D16FA0"/>
    <w:rsid w:val="00D17110"/>
    <w:rsid w:val="00D17296"/>
    <w:rsid w:val="00D172A6"/>
    <w:rsid w:val="00D1737C"/>
    <w:rsid w:val="00D17C6F"/>
    <w:rsid w:val="00D205BB"/>
    <w:rsid w:val="00D21276"/>
    <w:rsid w:val="00D21963"/>
    <w:rsid w:val="00D21F26"/>
    <w:rsid w:val="00D22168"/>
    <w:rsid w:val="00D226B6"/>
    <w:rsid w:val="00D226F2"/>
    <w:rsid w:val="00D22C72"/>
    <w:rsid w:val="00D23412"/>
    <w:rsid w:val="00D23D7A"/>
    <w:rsid w:val="00D24481"/>
    <w:rsid w:val="00D25608"/>
    <w:rsid w:val="00D260E1"/>
    <w:rsid w:val="00D26C62"/>
    <w:rsid w:val="00D26F18"/>
    <w:rsid w:val="00D27259"/>
    <w:rsid w:val="00D2739B"/>
    <w:rsid w:val="00D2740A"/>
    <w:rsid w:val="00D27BB6"/>
    <w:rsid w:val="00D27D5E"/>
    <w:rsid w:val="00D30008"/>
    <w:rsid w:val="00D302BF"/>
    <w:rsid w:val="00D305CC"/>
    <w:rsid w:val="00D30650"/>
    <w:rsid w:val="00D30D45"/>
    <w:rsid w:val="00D30D63"/>
    <w:rsid w:val="00D31F73"/>
    <w:rsid w:val="00D32A4C"/>
    <w:rsid w:val="00D33890"/>
    <w:rsid w:val="00D35933"/>
    <w:rsid w:val="00D36858"/>
    <w:rsid w:val="00D36D5D"/>
    <w:rsid w:val="00D377CD"/>
    <w:rsid w:val="00D37FBA"/>
    <w:rsid w:val="00D404C9"/>
    <w:rsid w:val="00D40A52"/>
    <w:rsid w:val="00D40EDB"/>
    <w:rsid w:val="00D4208D"/>
    <w:rsid w:val="00D42E35"/>
    <w:rsid w:val="00D433FE"/>
    <w:rsid w:val="00D43A22"/>
    <w:rsid w:val="00D45255"/>
    <w:rsid w:val="00D45627"/>
    <w:rsid w:val="00D458FB"/>
    <w:rsid w:val="00D4688F"/>
    <w:rsid w:val="00D4708C"/>
    <w:rsid w:val="00D474B8"/>
    <w:rsid w:val="00D47878"/>
    <w:rsid w:val="00D478E3"/>
    <w:rsid w:val="00D47AF7"/>
    <w:rsid w:val="00D47C30"/>
    <w:rsid w:val="00D501D4"/>
    <w:rsid w:val="00D502CE"/>
    <w:rsid w:val="00D50A94"/>
    <w:rsid w:val="00D510C3"/>
    <w:rsid w:val="00D51253"/>
    <w:rsid w:val="00D52145"/>
    <w:rsid w:val="00D5256D"/>
    <w:rsid w:val="00D52983"/>
    <w:rsid w:val="00D533DE"/>
    <w:rsid w:val="00D53931"/>
    <w:rsid w:val="00D54285"/>
    <w:rsid w:val="00D554AC"/>
    <w:rsid w:val="00D55530"/>
    <w:rsid w:val="00D55C2D"/>
    <w:rsid w:val="00D55E71"/>
    <w:rsid w:val="00D5618D"/>
    <w:rsid w:val="00D56252"/>
    <w:rsid w:val="00D56591"/>
    <w:rsid w:val="00D566C1"/>
    <w:rsid w:val="00D56AC1"/>
    <w:rsid w:val="00D576EA"/>
    <w:rsid w:val="00D57B1E"/>
    <w:rsid w:val="00D60645"/>
    <w:rsid w:val="00D60C00"/>
    <w:rsid w:val="00D61F1E"/>
    <w:rsid w:val="00D62726"/>
    <w:rsid w:val="00D62B9E"/>
    <w:rsid w:val="00D62CE7"/>
    <w:rsid w:val="00D62F27"/>
    <w:rsid w:val="00D63609"/>
    <w:rsid w:val="00D63BF8"/>
    <w:rsid w:val="00D63EF2"/>
    <w:rsid w:val="00D6434D"/>
    <w:rsid w:val="00D64D0D"/>
    <w:rsid w:val="00D6594D"/>
    <w:rsid w:val="00D65FF8"/>
    <w:rsid w:val="00D672C5"/>
    <w:rsid w:val="00D674DD"/>
    <w:rsid w:val="00D677C7"/>
    <w:rsid w:val="00D67BFE"/>
    <w:rsid w:val="00D67C9A"/>
    <w:rsid w:val="00D705F1"/>
    <w:rsid w:val="00D70AB7"/>
    <w:rsid w:val="00D70B0F"/>
    <w:rsid w:val="00D70CF9"/>
    <w:rsid w:val="00D70F4B"/>
    <w:rsid w:val="00D713E2"/>
    <w:rsid w:val="00D7359C"/>
    <w:rsid w:val="00D737D9"/>
    <w:rsid w:val="00D7394F"/>
    <w:rsid w:val="00D73D6E"/>
    <w:rsid w:val="00D744DF"/>
    <w:rsid w:val="00D7507E"/>
    <w:rsid w:val="00D754B4"/>
    <w:rsid w:val="00D75596"/>
    <w:rsid w:val="00D75701"/>
    <w:rsid w:val="00D75753"/>
    <w:rsid w:val="00D75E26"/>
    <w:rsid w:val="00D75F57"/>
    <w:rsid w:val="00D803A2"/>
    <w:rsid w:val="00D8085B"/>
    <w:rsid w:val="00D81183"/>
    <w:rsid w:val="00D817AD"/>
    <w:rsid w:val="00D81C75"/>
    <w:rsid w:val="00D81FEA"/>
    <w:rsid w:val="00D83C3D"/>
    <w:rsid w:val="00D8412B"/>
    <w:rsid w:val="00D8434D"/>
    <w:rsid w:val="00D845D6"/>
    <w:rsid w:val="00D84A11"/>
    <w:rsid w:val="00D8515F"/>
    <w:rsid w:val="00D8516C"/>
    <w:rsid w:val="00D8520C"/>
    <w:rsid w:val="00D85620"/>
    <w:rsid w:val="00D8562D"/>
    <w:rsid w:val="00D858AD"/>
    <w:rsid w:val="00D859E6"/>
    <w:rsid w:val="00D85FE5"/>
    <w:rsid w:val="00D866A8"/>
    <w:rsid w:val="00D8709F"/>
    <w:rsid w:val="00D87571"/>
    <w:rsid w:val="00D87704"/>
    <w:rsid w:val="00D90FAA"/>
    <w:rsid w:val="00D91252"/>
    <w:rsid w:val="00D91522"/>
    <w:rsid w:val="00D9185F"/>
    <w:rsid w:val="00D925B8"/>
    <w:rsid w:val="00D92E18"/>
    <w:rsid w:val="00D931B0"/>
    <w:rsid w:val="00D94740"/>
    <w:rsid w:val="00D9497C"/>
    <w:rsid w:val="00D94E2F"/>
    <w:rsid w:val="00D953E1"/>
    <w:rsid w:val="00D95975"/>
    <w:rsid w:val="00D95A8A"/>
    <w:rsid w:val="00D95E5D"/>
    <w:rsid w:val="00D9693D"/>
    <w:rsid w:val="00DA0A31"/>
    <w:rsid w:val="00DA1DC4"/>
    <w:rsid w:val="00DA21F7"/>
    <w:rsid w:val="00DA2574"/>
    <w:rsid w:val="00DA2708"/>
    <w:rsid w:val="00DA2A1E"/>
    <w:rsid w:val="00DA2E60"/>
    <w:rsid w:val="00DA3435"/>
    <w:rsid w:val="00DA409A"/>
    <w:rsid w:val="00DA42E4"/>
    <w:rsid w:val="00DA4EC7"/>
    <w:rsid w:val="00DA4F9C"/>
    <w:rsid w:val="00DA53C1"/>
    <w:rsid w:val="00DA60AA"/>
    <w:rsid w:val="00DA63D1"/>
    <w:rsid w:val="00DA6865"/>
    <w:rsid w:val="00DA6888"/>
    <w:rsid w:val="00DA71B6"/>
    <w:rsid w:val="00DA7D8E"/>
    <w:rsid w:val="00DA7E21"/>
    <w:rsid w:val="00DB0DD7"/>
    <w:rsid w:val="00DB1D1A"/>
    <w:rsid w:val="00DB1D7A"/>
    <w:rsid w:val="00DB20F7"/>
    <w:rsid w:val="00DB23BC"/>
    <w:rsid w:val="00DB2E9C"/>
    <w:rsid w:val="00DB306B"/>
    <w:rsid w:val="00DB37BC"/>
    <w:rsid w:val="00DB39B4"/>
    <w:rsid w:val="00DB4991"/>
    <w:rsid w:val="00DB578C"/>
    <w:rsid w:val="00DB5DFF"/>
    <w:rsid w:val="00DB5EF7"/>
    <w:rsid w:val="00DB61B9"/>
    <w:rsid w:val="00DB62CC"/>
    <w:rsid w:val="00DB6871"/>
    <w:rsid w:val="00DB7007"/>
    <w:rsid w:val="00DB7070"/>
    <w:rsid w:val="00DB7178"/>
    <w:rsid w:val="00DB78DA"/>
    <w:rsid w:val="00DC0142"/>
    <w:rsid w:val="00DC0EE5"/>
    <w:rsid w:val="00DC1A6F"/>
    <w:rsid w:val="00DC1DCB"/>
    <w:rsid w:val="00DC2137"/>
    <w:rsid w:val="00DC3726"/>
    <w:rsid w:val="00DC3AB3"/>
    <w:rsid w:val="00DC4007"/>
    <w:rsid w:val="00DC510B"/>
    <w:rsid w:val="00DC5321"/>
    <w:rsid w:val="00DC5A86"/>
    <w:rsid w:val="00DC6324"/>
    <w:rsid w:val="00DC638F"/>
    <w:rsid w:val="00DC6435"/>
    <w:rsid w:val="00DC6752"/>
    <w:rsid w:val="00DC6FB6"/>
    <w:rsid w:val="00DC70FC"/>
    <w:rsid w:val="00DC72A2"/>
    <w:rsid w:val="00DC7534"/>
    <w:rsid w:val="00DC7B3E"/>
    <w:rsid w:val="00DC7E08"/>
    <w:rsid w:val="00DC7F7B"/>
    <w:rsid w:val="00DC7F91"/>
    <w:rsid w:val="00DD00DC"/>
    <w:rsid w:val="00DD0147"/>
    <w:rsid w:val="00DD0149"/>
    <w:rsid w:val="00DD024D"/>
    <w:rsid w:val="00DD048D"/>
    <w:rsid w:val="00DD0817"/>
    <w:rsid w:val="00DD0C3F"/>
    <w:rsid w:val="00DD0D6D"/>
    <w:rsid w:val="00DD149E"/>
    <w:rsid w:val="00DD2319"/>
    <w:rsid w:val="00DD350C"/>
    <w:rsid w:val="00DD4BC9"/>
    <w:rsid w:val="00DD56D9"/>
    <w:rsid w:val="00DD56EE"/>
    <w:rsid w:val="00DD5B0D"/>
    <w:rsid w:val="00DD6034"/>
    <w:rsid w:val="00DD6103"/>
    <w:rsid w:val="00DD616D"/>
    <w:rsid w:val="00DD6A6A"/>
    <w:rsid w:val="00DD6B66"/>
    <w:rsid w:val="00DD6B9E"/>
    <w:rsid w:val="00DD6D7E"/>
    <w:rsid w:val="00DD7056"/>
    <w:rsid w:val="00DD7588"/>
    <w:rsid w:val="00DD77D4"/>
    <w:rsid w:val="00DD7C3A"/>
    <w:rsid w:val="00DD7E4F"/>
    <w:rsid w:val="00DE00E4"/>
    <w:rsid w:val="00DE0A3E"/>
    <w:rsid w:val="00DE14F7"/>
    <w:rsid w:val="00DE1B18"/>
    <w:rsid w:val="00DE245E"/>
    <w:rsid w:val="00DE24CC"/>
    <w:rsid w:val="00DE25C9"/>
    <w:rsid w:val="00DE2A7B"/>
    <w:rsid w:val="00DE2D2F"/>
    <w:rsid w:val="00DE2DFA"/>
    <w:rsid w:val="00DE35BF"/>
    <w:rsid w:val="00DE3904"/>
    <w:rsid w:val="00DE3949"/>
    <w:rsid w:val="00DE3968"/>
    <w:rsid w:val="00DE3C72"/>
    <w:rsid w:val="00DE3CE9"/>
    <w:rsid w:val="00DE3E06"/>
    <w:rsid w:val="00DE4262"/>
    <w:rsid w:val="00DE4339"/>
    <w:rsid w:val="00DE48F7"/>
    <w:rsid w:val="00DE4A33"/>
    <w:rsid w:val="00DE509C"/>
    <w:rsid w:val="00DE5A65"/>
    <w:rsid w:val="00DE6734"/>
    <w:rsid w:val="00DE6987"/>
    <w:rsid w:val="00DF0127"/>
    <w:rsid w:val="00DF06E7"/>
    <w:rsid w:val="00DF06EB"/>
    <w:rsid w:val="00DF07C5"/>
    <w:rsid w:val="00DF086E"/>
    <w:rsid w:val="00DF268B"/>
    <w:rsid w:val="00DF2A7B"/>
    <w:rsid w:val="00DF2CFD"/>
    <w:rsid w:val="00DF2E72"/>
    <w:rsid w:val="00DF3AC6"/>
    <w:rsid w:val="00DF409C"/>
    <w:rsid w:val="00DF453E"/>
    <w:rsid w:val="00DF4D10"/>
    <w:rsid w:val="00DF4E6A"/>
    <w:rsid w:val="00DF51E1"/>
    <w:rsid w:val="00DF57FB"/>
    <w:rsid w:val="00DF5B13"/>
    <w:rsid w:val="00DF5B5A"/>
    <w:rsid w:val="00DF64E8"/>
    <w:rsid w:val="00DF676F"/>
    <w:rsid w:val="00DF7214"/>
    <w:rsid w:val="00DF73F9"/>
    <w:rsid w:val="00DF79F6"/>
    <w:rsid w:val="00DF7AD2"/>
    <w:rsid w:val="00E00264"/>
    <w:rsid w:val="00E005D3"/>
    <w:rsid w:val="00E00ACC"/>
    <w:rsid w:val="00E00C3A"/>
    <w:rsid w:val="00E01086"/>
    <w:rsid w:val="00E012C5"/>
    <w:rsid w:val="00E01656"/>
    <w:rsid w:val="00E017B4"/>
    <w:rsid w:val="00E02A83"/>
    <w:rsid w:val="00E035F0"/>
    <w:rsid w:val="00E04111"/>
    <w:rsid w:val="00E04BE4"/>
    <w:rsid w:val="00E04C25"/>
    <w:rsid w:val="00E052FA"/>
    <w:rsid w:val="00E054BD"/>
    <w:rsid w:val="00E05E2B"/>
    <w:rsid w:val="00E07131"/>
    <w:rsid w:val="00E07D9D"/>
    <w:rsid w:val="00E10BDB"/>
    <w:rsid w:val="00E11B93"/>
    <w:rsid w:val="00E12CC9"/>
    <w:rsid w:val="00E1322F"/>
    <w:rsid w:val="00E1338A"/>
    <w:rsid w:val="00E14B60"/>
    <w:rsid w:val="00E1574F"/>
    <w:rsid w:val="00E15A6B"/>
    <w:rsid w:val="00E174E4"/>
    <w:rsid w:val="00E17548"/>
    <w:rsid w:val="00E1773E"/>
    <w:rsid w:val="00E17E1E"/>
    <w:rsid w:val="00E207C8"/>
    <w:rsid w:val="00E209F3"/>
    <w:rsid w:val="00E20F67"/>
    <w:rsid w:val="00E216BA"/>
    <w:rsid w:val="00E21E28"/>
    <w:rsid w:val="00E21F41"/>
    <w:rsid w:val="00E2391B"/>
    <w:rsid w:val="00E2471E"/>
    <w:rsid w:val="00E24763"/>
    <w:rsid w:val="00E24865"/>
    <w:rsid w:val="00E2514B"/>
    <w:rsid w:val="00E2540B"/>
    <w:rsid w:val="00E2551E"/>
    <w:rsid w:val="00E2559B"/>
    <w:rsid w:val="00E25851"/>
    <w:rsid w:val="00E25A0A"/>
    <w:rsid w:val="00E25AE7"/>
    <w:rsid w:val="00E25EF5"/>
    <w:rsid w:val="00E2645E"/>
    <w:rsid w:val="00E2689E"/>
    <w:rsid w:val="00E2707B"/>
    <w:rsid w:val="00E279E7"/>
    <w:rsid w:val="00E27DC9"/>
    <w:rsid w:val="00E27E55"/>
    <w:rsid w:val="00E27FFB"/>
    <w:rsid w:val="00E3037F"/>
    <w:rsid w:val="00E305F8"/>
    <w:rsid w:val="00E306A5"/>
    <w:rsid w:val="00E30A01"/>
    <w:rsid w:val="00E30CFC"/>
    <w:rsid w:val="00E31E37"/>
    <w:rsid w:val="00E32212"/>
    <w:rsid w:val="00E32EE4"/>
    <w:rsid w:val="00E3478B"/>
    <w:rsid w:val="00E34C1A"/>
    <w:rsid w:val="00E35C2E"/>
    <w:rsid w:val="00E3616E"/>
    <w:rsid w:val="00E363C6"/>
    <w:rsid w:val="00E36B3B"/>
    <w:rsid w:val="00E36DFB"/>
    <w:rsid w:val="00E3731D"/>
    <w:rsid w:val="00E377A4"/>
    <w:rsid w:val="00E4129C"/>
    <w:rsid w:val="00E41819"/>
    <w:rsid w:val="00E41A0B"/>
    <w:rsid w:val="00E426EC"/>
    <w:rsid w:val="00E4295A"/>
    <w:rsid w:val="00E42B00"/>
    <w:rsid w:val="00E42E4C"/>
    <w:rsid w:val="00E43F56"/>
    <w:rsid w:val="00E43F81"/>
    <w:rsid w:val="00E4436B"/>
    <w:rsid w:val="00E443C0"/>
    <w:rsid w:val="00E443ED"/>
    <w:rsid w:val="00E4466C"/>
    <w:rsid w:val="00E44AAE"/>
    <w:rsid w:val="00E44D3B"/>
    <w:rsid w:val="00E44FDB"/>
    <w:rsid w:val="00E45659"/>
    <w:rsid w:val="00E45B3E"/>
    <w:rsid w:val="00E45FC4"/>
    <w:rsid w:val="00E46422"/>
    <w:rsid w:val="00E46454"/>
    <w:rsid w:val="00E465F5"/>
    <w:rsid w:val="00E474D8"/>
    <w:rsid w:val="00E47EA1"/>
    <w:rsid w:val="00E47F60"/>
    <w:rsid w:val="00E507F4"/>
    <w:rsid w:val="00E50A4A"/>
    <w:rsid w:val="00E50DCA"/>
    <w:rsid w:val="00E51933"/>
    <w:rsid w:val="00E521CA"/>
    <w:rsid w:val="00E5270B"/>
    <w:rsid w:val="00E534EA"/>
    <w:rsid w:val="00E53723"/>
    <w:rsid w:val="00E53C3D"/>
    <w:rsid w:val="00E53FA5"/>
    <w:rsid w:val="00E540D3"/>
    <w:rsid w:val="00E54143"/>
    <w:rsid w:val="00E54200"/>
    <w:rsid w:val="00E54939"/>
    <w:rsid w:val="00E556A7"/>
    <w:rsid w:val="00E55FAA"/>
    <w:rsid w:val="00E56026"/>
    <w:rsid w:val="00E5611C"/>
    <w:rsid w:val="00E56657"/>
    <w:rsid w:val="00E5667E"/>
    <w:rsid w:val="00E56B1E"/>
    <w:rsid w:val="00E57351"/>
    <w:rsid w:val="00E574A9"/>
    <w:rsid w:val="00E57B1E"/>
    <w:rsid w:val="00E60E7E"/>
    <w:rsid w:val="00E62C89"/>
    <w:rsid w:val="00E634D4"/>
    <w:rsid w:val="00E63521"/>
    <w:rsid w:val="00E63A28"/>
    <w:rsid w:val="00E63E55"/>
    <w:rsid w:val="00E640F6"/>
    <w:rsid w:val="00E647BE"/>
    <w:rsid w:val="00E64C23"/>
    <w:rsid w:val="00E659DC"/>
    <w:rsid w:val="00E65ADD"/>
    <w:rsid w:val="00E65EAB"/>
    <w:rsid w:val="00E65ECF"/>
    <w:rsid w:val="00E678F5"/>
    <w:rsid w:val="00E679D3"/>
    <w:rsid w:val="00E67B10"/>
    <w:rsid w:val="00E67FB5"/>
    <w:rsid w:val="00E70ABD"/>
    <w:rsid w:val="00E70B6B"/>
    <w:rsid w:val="00E7109D"/>
    <w:rsid w:val="00E71245"/>
    <w:rsid w:val="00E716D6"/>
    <w:rsid w:val="00E717B6"/>
    <w:rsid w:val="00E71AD8"/>
    <w:rsid w:val="00E72039"/>
    <w:rsid w:val="00E726A4"/>
    <w:rsid w:val="00E728D3"/>
    <w:rsid w:val="00E729AE"/>
    <w:rsid w:val="00E73CE8"/>
    <w:rsid w:val="00E74511"/>
    <w:rsid w:val="00E74FF1"/>
    <w:rsid w:val="00E750B1"/>
    <w:rsid w:val="00E756A9"/>
    <w:rsid w:val="00E756FA"/>
    <w:rsid w:val="00E76700"/>
    <w:rsid w:val="00E76E7B"/>
    <w:rsid w:val="00E80918"/>
    <w:rsid w:val="00E80CB8"/>
    <w:rsid w:val="00E80FBB"/>
    <w:rsid w:val="00E81040"/>
    <w:rsid w:val="00E81271"/>
    <w:rsid w:val="00E812B3"/>
    <w:rsid w:val="00E81317"/>
    <w:rsid w:val="00E81326"/>
    <w:rsid w:val="00E81374"/>
    <w:rsid w:val="00E8170A"/>
    <w:rsid w:val="00E81DDA"/>
    <w:rsid w:val="00E82242"/>
    <w:rsid w:val="00E824FD"/>
    <w:rsid w:val="00E82673"/>
    <w:rsid w:val="00E82BA0"/>
    <w:rsid w:val="00E82EF0"/>
    <w:rsid w:val="00E837C1"/>
    <w:rsid w:val="00E838A4"/>
    <w:rsid w:val="00E83FA8"/>
    <w:rsid w:val="00E849AA"/>
    <w:rsid w:val="00E85B4A"/>
    <w:rsid w:val="00E862BF"/>
    <w:rsid w:val="00E86F81"/>
    <w:rsid w:val="00E874D2"/>
    <w:rsid w:val="00E87C22"/>
    <w:rsid w:val="00E90277"/>
    <w:rsid w:val="00E90CA0"/>
    <w:rsid w:val="00E90FF6"/>
    <w:rsid w:val="00E916F3"/>
    <w:rsid w:val="00E9233D"/>
    <w:rsid w:val="00E92851"/>
    <w:rsid w:val="00E92EE2"/>
    <w:rsid w:val="00E93447"/>
    <w:rsid w:val="00E93C3C"/>
    <w:rsid w:val="00E946F4"/>
    <w:rsid w:val="00E947D0"/>
    <w:rsid w:val="00E94C73"/>
    <w:rsid w:val="00E94FB2"/>
    <w:rsid w:val="00E94FCD"/>
    <w:rsid w:val="00E950B3"/>
    <w:rsid w:val="00E95486"/>
    <w:rsid w:val="00E95A8D"/>
    <w:rsid w:val="00E96660"/>
    <w:rsid w:val="00E96699"/>
    <w:rsid w:val="00E96D73"/>
    <w:rsid w:val="00E970F8"/>
    <w:rsid w:val="00E9766C"/>
    <w:rsid w:val="00E97838"/>
    <w:rsid w:val="00E97E5C"/>
    <w:rsid w:val="00EA0785"/>
    <w:rsid w:val="00EA0A01"/>
    <w:rsid w:val="00EA0A40"/>
    <w:rsid w:val="00EA1872"/>
    <w:rsid w:val="00EA228A"/>
    <w:rsid w:val="00EA24B6"/>
    <w:rsid w:val="00EA264C"/>
    <w:rsid w:val="00EA2834"/>
    <w:rsid w:val="00EA2BE3"/>
    <w:rsid w:val="00EA31A3"/>
    <w:rsid w:val="00EA34D2"/>
    <w:rsid w:val="00EA39C3"/>
    <w:rsid w:val="00EA3B64"/>
    <w:rsid w:val="00EA3FDF"/>
    <w:rsid w:val="00EA45B7"/>
    <w:rsid w:val="00EA490F"/>
    <w:rsid w:val="00EA4B02"/>
    <w:rsid w:val="00EA4C42"/>
    <w:rsid w:val="00EA4F52"/>
    <w:rsid w:val="00EA50AF"/>
    <w:rsid w:val="00EA69EB"/>
    <w:rsid w:val="00EA71BD"/>
    <w:rsid w:val="00EA74CD"/>
    <w:rsid w:val="00EA7878"/>
    <w:rsid w:val="00EA793B"/>
    <w:rsid w:val="00EA79E7"/>
    <w:rsid w:val="00EA7FB2"/>
    <w:rsid w:val="00EB0946"/>
    <w:rsid w:val="00EB0B05"/>
    <w:rsid w:val="00EB1020"/>
    <w:rsid w:val="00EB132B"/>
    <w:rsid w:val="00EB1785"/>
    <w:rsid w:val="00EB212B"/>
    <w:rsid w:val="00EB2C6B"/>
    <w:rsid w:val="00EB308B"/>
    <w:rsid w:val="00EB33C4"/>
    <w:rsid w:val="00EB3438"/>
    <w:rsid w:val="00EB3DBC"/>
    <w:rsid w:val="00EB3ECE"/>
    <w:rsid w:val="00EB4AA8"/>
    <w:rsid w:val="00EB4B1B"/>
    <w:rsid w:val="00EB51CB"/>
    <w:rsid w:val="00EB5FA0"/>
    <w:rsid w:val="00EB6167"/>
    <w:rsid w:val="00EB6488"/>
    <w:rsid w:val="00EB70E0"/>
    <w:rsid w:val="00EB7872"/>
    <w:rsid w:val="00EB793F"/>
    <w:rsid w:val="00EB7B79"/>
    <w:rsid w:val="00EC0203"/>
    <w:rsid w:val="00EC0346"/>
    <w:rsid w:val="00EC0C53"/>
    <w:rsid w:val="00EC0C78"/>
    <w:rsid w:val="00EC0CA2"/>
    <w:rsid w:val="00EC0D53"/>
    <w:rsid w:val="00EC154D"/>
    <w:rsid w:val="00EC1A86"/>
    <w:rsid w:val="00EC2F99"/>
    <w:rsid w:val="00EC4D43"/>
    <w:rsid w:val="00EC5DC5"/>
    <w:rsid w:val="00EC624C"/>
    <w:rsid w:val="00EC6537"/>
    <w:rsid w:val="00EC65A4"/>
    <w:rsid w:val="00EC65B2"/>
    <w:rsid w:val="00EC70BA"/>
    <w:rsid w:val="00EC79DA"/>
    <w:rsid w:val="00EC7B24"/>
    <w:rsid w:val="00EC7CB9"/>
    <w:rsid w:val="00ED0E0A"/>
    <w:rsid w:val="00ED0EC0"/>
    <w:rsid w:val="00ED1174"/>
    <w:rsid w:val="00ED11FE"/>
    <w:rsid w:val="00ED1367"/>
    <w:rsid w:val="00ED14D9"/>
    <w:rsid w:val="00ED203D"/>
    <w:rsid w:val="00ED2A51"/>
    <w:rsid w:val="00ED2B34"/>
    <w:rsid w:val="00ED2CE7"/>
    <w:rsid w:val="00ED2E1A"/>
    <w:rsid w:val="00ED2E22"/>
    <w:rsid w:val="00ED304B"/>
    <w:rsid w:val="00ED32F6"/>
    <w:rsid w:val="00ED56A0"/>
    <w:rsid w:val="00ED578F"/>
    <w:rsid w:val="00ED5839"/>
    <w:rsid w:val="00ED5A2A"/>
    <w:rsid w:val="00ED5AB9"/>
    <w:rsid w:val="00ED5BB3"/>
    <w:rsid w:val="00ED60A9"/>
    <w:rsid w:val="00ED6304"/>
    <w:rsid w:val="00ED63FE"/>
    <w:rsid w:val="00ED68E7"/>
    <w:rsid w:val="00ED6934"/>
    <w:rsid w:val="00ED71B3"/>
    <w:rsid w:val="00ED7A4C"/>
    <w:rsid w:val="00ED7B45"/>
    <w:rsid w:val="00ED7C46"/>
    <w:rsid w:val="00ED7F46"/>
    <w:rsid w:val="00EE05A2"/>
    <w:rsid w:val="00EE1C1A"/>
    <w:rsid w:val="00EE1C33"/>
    <w:rsid w:val="00EE2E8A"/>
    <w:rsid w:val="00EE3091"/>
    <w:rsid w:val="00EE30D7"/>
    <w:rsid w:val="00EE467C"/>
    <w:rsid w:val="00EE6B11"/>
    <w:rsid w:val="00EE6D19"/>
    <w:rsid w:val="00EE70CA"/>
    <w:rsid w:val="00EE71F8"/>
    <w:rsid w:val="00EE7306"/>
    <w:rsid w:val="00EE7399"/>
    <w:rsid w:val="00EF00A5"/>
    <w:rsid w:val="00EF046E"/>
    <w:rsid w:val="00EF07F1"/>
    <w:rsid w:val="00EF12BE"/>
    <w:rsid w:val="00EF1722"/>
    <w:rsid w:val="00EF1EB5"/>
    <w:rsid w:val="00EF3884"/>
    <w:rsid w:val="00EF397C"/>
    <w:rsid w:val="00EF4AD5"/>
    <w:rsid w:val="00EF5276"/>
    <w:rsid w:val="00EF5E41"/>
    <w:rsid w:val="00EF676F"/>
    <w:rsid w:val="00EF72E5"/>
    <w:rsid w:val="00EF7457"/>
    <w:rsid w:val="00EF7D5C"/>
    <w:rsid w:val="00EF7D70"/>
    <w:rsid w:val="00EF7EB2"/>
    <w:rsid w:val="00F001A9"/>
    <w:rsid w:val="00F00870"/>
    <w:rsid w:val="00F00C5E"/>
    <w:rsid w:val="00F00F77"/>
    <w:rsid w:val="00F0123D"/>
    <w:rsid w:val="00F0135F"/>
    <w:rsid w:val="00F013A2"/>
    <w:rsid w:val="00F01EAF"/>
    <w:rsid w:val="00F0229B"/>
    <w:rsid w:val="00F0336E"/>
    <w:rsid w:val="00F03BCE"/>
    <w:rsid w:val="00F047FF"/>
    <w:rsid w:val="00F04DBE"/>
    <w:rsid w:val="00F0507E"/>
    <w:rsid w:val="00F054B2"/>
    <w:rsid w:val="00F06478"/>
    <w:rsid w:val="00F06E17"/>
    <w:rsid w:val="00F070BD"/>
    <w:rsid w:val="00F07A4F"/>
    <w:rsid w:val="00F07D69"/>
    <w:rsid w:val="00F07E5E"/>
    <w:rsid w:val="00F10791"/>
    <w:rsid w:val="00F11252"/>
    <w:rsid w:val="00F11442"/>
    <w:rsid w:val="00F11630"/>
    <w:rsid w:val="00F11BA8"/>
    <w:rsid w:val="00F126D6"/>
    <w:rsid w:val="00F12FC8"/>
    <w:rsid w:val="00F1324F"/>
    <w:rsid w:val="00F13877"/>
    <w:rsid w:val="00F13AEA"/>
    <w:rsid w:val="00F13B70"/>
    <w:rsid w:val="00F13E96"/>
    <w:rsid w:val="00F1400C"/>
    <w:rsid w:val="00F145D4"/>
    <w:rsid w:val="00F146F8"/>
    <w:rsid w:val="00F14FB4"/>
    <w:rsid w:val="00F15A4C"/>
    <w:rsid w:val="00F15ACD"/>
    <w:rsid w:val="00F15C80"/>
    <w:rsid w:val="00F162F8"/>
    <w:rsid w:val="00F165EF"/>
    <w:rsid w:val="00F17615"/>
    <w:rsid w:val="00F20852"/>
    <w:rsid w:val="00F2097C"/>
    <w:rsid w:val="00F21437"/>
    <w:rsid w:val="00F21BE2"/>
    <w:rsid w:val="00F21CCF"/>
    <w:rsid w:val="00F21F9A"/>
    <w:rsid w:val="00F2223E"/>
    <w:rsid w:val="00F22A7F"/>
    <w:rsid w:val="00F22CE7"/>
    <w:rsid w:val="00F2349E"/>
    <w:rsid w:val="00F24B62"/>
    <w:rsid w:val="00F25957"/>
    <w:rsid w:val="00F265D0"/>
    <w:rsid w:val="00F27341"/>
    <w:rsid w:val="00F27405"/>
    <w:rsid w:val="00F2742E"/>
    <w:rsid w:val="00F276BA"/>
    <w:rsid w:val="00F27D82"/>
    <w:rsid w:val="00F316DF"/>
    <w:rsid w:val="00F31F5B"/>
    <w:rsid w:val="00F323A0"/>
    <w:rsid w:val="00F32625"/>
    <w:rsid w:val="00F33633"/>
    <w:rsid w:val="00F3382C"/>
    <w:rsid w:val="00F3386E"/>
    <w:rsid w:val="00F341CC"/>
    <w:rsid w:val="00F345AD"/>
    <w:rsid w:val="00F34739"/>
    <w:rsid w:val="00F35BC1"/>
    <w:rsid w:val="00F35C8C"/>
    <w:rsid w:val="00F35EC9"/>
    <w:rsid w:val="00F360D3"/>
    <w:rsid w:val="00F36265"/>
    <w:rsid w:val="00F36516"/>
    <w:rsid w:val="00F36934"/>
    <w:rsid w:val="00F36CBB"/>
    <w:rsid w:val="00F37453"/>
    <w:rsid w:val="00F376BF"/>
    <w:rsid w:val="00F3792F"/>
    <w:rsid w:val="00F37D55"/>
    <w:rsid w:val="00F406C8"/>
    <w:rsid w:val="00F4081B"/>
    <w:rsid w:val="00F40FAA"/>
    <w:rsid w:val="00F41AC2"/>
    <w:rsid w:val="00F41B54"/>
    <w:rsid w:val="00F41CEC"/>
    <w:rsid w:val="00F41D36"/>
    <w:rsid w:val="00F426CC"/>
    <w:rsid w:val="00F42D6B"/>
    <w:rsid w:val="00F434D7"/>
    <w:rsid w:val="00F44889"/>
    <w:rsid w:val="00F4570E"/>
    <w:rsid w:val="00F457A7"/>
    <w:rsid w:val="00F45D35"/>
    <w:rsid w:val="00F463B3"/>
    <w:rsid w:val="00F46443"/>
    <w:rsid w:val="00F46BA2"/>
    <w:rsid w:val="00F46C6D"/>
    <w:rsid w:val="00F46C7F"/>
    <w:rsid w:val="00F47226"/>
    <w:rsid w:val="00F477CA"/>
    <w:rsid w:val="00F478E7"/>
    <w:rsid w:val="00F47A34"/>
    <w:rsid w:val="00F47EE1"/>
    <w:rsid w:val="00F47F10"/>
    <w:rsid w:val="00F50964"/>
    <w:rsid w:val="00F50B12"/>
    <w:rsid w:val="00F51930"/>
    <w:rsid w:val="00F51B88"/>
    <w:rsid w:val="00F522F3"/>
    <w:rsid w:val="00F52605"/>
    <w:rsid w:val="00F52936"/>
    <w:rsid w:val="00F533AE"/>
    <w:rsid w:val="00F53896"/>
    <w:rsid w:val="00F54162"/>
    <w:rsid w:val="00F546D2"/>
    <w:rsid w:val="00F54ED9"/>
    <w:rsid w:val="00F54F33"/>
    <w:rsid w:val="00F550C9"/>
    <w:rsid w:val="00F55628"/>
    <w:rsid w:val="00F55F29"/>
    <w:rsid w:val="00F564CA"/>
    <w:rsid w:val="00F568B3"/>
    <w:rsid w:val="00F56B15"/>
    <w:rsid w:val="00F57273"/>
    <w:rsid w:val="00F57D40"/>
    <w:rsid w:val="00F57EC0"/>
    <w:rsid w:val="00F57F1A"/>
    <w:rsid w:val="00F600B8"/>
    <w:rsid w:val="00F601FB"/>
    <w:rsid w:val="00F60396"/>
    <w:rsid w:val="00F60613"/>
    <w:rsid w:val="00F6090C"/>
    <w:rsid w:val="00F6091F"/>
    <w:rsid w:val="00F60990"/>
    <w:rsid w:val="00F6127A"/>
    <w:rsid w:val="00F61ECC"/>
    <w:rsid w:val="00F6250B"/>
    <w:rsid w:val="00F62F37"/>
    <w:rsid w:val="00F6323A"/>
    <w:rsid w:val="00F6341B"/>
    <w:rsid w:val="00F649B3"/>
    <w:rsid w:val="00F64BD5"/>
    <w:rsid w:val="00F64F8D"/>
    <w:rsid w:val="00F65236"/>
    <w:rsid w:val="00F65E70"/>
    <w:rsid w:val="00F66104"/>
    <w:rsid w:val="00F662AA"/>
    <w:rsid w:val="00F66566"/>
    <w:rsid w:val="00F66F1F"/>
    <w:rsid w:val="00F6711B"/>
    <w:rsid w:val="00F672D0"/>
    <w:rsid w:val="00F674FD"/>
    <w:rsid w:val="00F67C03"/>
    <w:rsid w:val="00F67C6F"/>
    <w:rsid w:val="00F70107"/>
    <w:rsid w:val="00F711A6"/>
    <w:rsid w:val="00F7160F"/>
    <w:rsid w:val="00F72D8E"/>
    <w:rsid w:val="00F73779"/>
    <w:rsid w:val="00F73931"/>
    <w:rsid w:val="00F739F7"/>
    <w:rsid w:val="00F73D2E"/>
    <w:rsid w:val="00F73DB0"/>
    <w:rsid w:val="00F748BC"/>
    <w:rsid w:val="00F74F26"/>
    <w:rsid w:val="00F75984"/>
    <w:rsid w:val="00F75E14"/>
    <w:rsid w:val="00F76091"/>
    <w:rsid w:val="00F76F4E"/>
    <w:rsid w:val="00F77313"/>
    <w:rsid w:val="00F8004F"/>
    <w:rsid w:val="00F8012E"/>
    <w:rsid w:val="00F80246"/>
    <w:rsid w:val="00F80C4C"/>
    <w:rsid w:val="00F81DA8"/>
    <w:rsid w:val="00F82C46"/>
    <w:rsid w:val="00F85010"/>
    <w:rsid w:val="00F859F4"/>
    <w:rsid w:val="00F85CD6"/>
    <w:rsid w:val="00F86709"/>
    <w:rsid w:val="00F86A17"/>
    <w:rsid w:val="00F87046"/>
    <w:rsid w:val="00F87374"/>
    <w:rsid w:val="00F87C29"/>
    <w:rsid w:val="00F87EC8"/>
    <w:rsid w:val="00F900EF"/>
    <w:rsid w:val="00F9010B"/>
    <w:rsid w:val="00F906E2"/>
    <w:rsid w:val="00F9091D"/>
    <w:rsid w:val="00F90CB3"/>
    <w:rsid w:val="00F910BC"/>
    <w:rsid w:val="00F914ED"/>
    <w:rsid w:val="00F916E0"/>
    <w:rsid w:val="00F91DB9"/>
    <w:rsid w:val="00F92CF4"/>
    <w:rsid w:val="00F9338E"/>
    <w:rsid w:val="00F93489"/>
    <w:rsid w:val="00F93885"/>
    <w:rsid w:val="00F93C60"/>
    <w:rsid w:val="00F942B2"/>
    <w:rsid w:val="00F9486D"/>
    <w:rsid w:val="00F94F25"/>
    <w:rsid w:val="00F9502E"/>
    <w:rsid w:val="00F95551"/>
    <w:rsid w:val="00F95766"/>
    <w:rsid w:val="00F95967"/>
    <w:rsid w:val="00F95D62"/>
    <w:rsid w:val="00F95E37"/>
    <w:rsid w:val="00F96E69"/>
    <w:rsid w:val="00F973ED"/>
    <w:rsid w:val="00F9762A"/>
    <w:rsid w:val="00F97F4B"/>
    <w:rsid w:val="00FA0905"/>
    <w:rsid w:val="00FA0D32"/>
    <w:rsid w:val="00FA0E90"/>
    <w:rsid w:val="00FA0EBB"/>
    <w:rsid w:val="00FA1279"/>
    <w:rsid w:val="00FA16D0"/>
    <w:rsid w:val="00FA1B2C"/>
    <w:rsid w:val="00FA2AB4"/>
    <w:rsid w:val="00FA3542"/>
    <w:rsid w:val="00FA355B"/>
    <w:rsid w:val="00FA3814"/>
    <w:rsid w:val="00FA391A"/>
    <w:rsid w:val="00FA4AD7"/>
    <w:rsid w:val="00FA4BC5"/>
    <w:rsid w:val="00FA4F5F"/>
    <w:rsid w:val="00FA518E"/>
    <w:rsid w:val="00FA5791"/>
    <w:rsid w:val="00FA62AC"/>
    <w:rsid w:val="00FA6FD3"/>
    <w:rsid w:val="00FA7299"/>
    <w:rsid w:val="00FA7426"/>
    <w:rsid w:val="00FA7531"/>
    <w:rsid w:val="00FA7D6F"/>
    <w:rsid w:val="00FB0234"/>
    <w:rsid w:val="00FB102E"/>
    <w:rsid w:val="00FB1744"/>
    <w:rsid w:val="00FB1A26"/>
    <w:rsid w:val="00FB2684"/>
    <w:rsid w:val="00FB2720"/>
    <w:rsid w:val="00FB2C2F"/>
    <w:rsid w:val="00FB2E70"/>
    <w:rsid w:val="00FB2F89"/>
    <w:rsid w:val="00FB3441"/>
    <w:rsid w:val="00FB3486"/>
    <w:rsid w:val="00FB34D0"/>
    <w:rsid w:val="00FB3792"/>
    <w:rsid w:val="00FB433C"/>
    <w:rsid w:val="00FB434F"/>
    <w:rsid w:val="00FB44EA"/>
    <w:rsid w:val="00FB45BF"/>
    <w:rsid w:val="00FB4A94"/>
    <w:rsid w:val="00FB4DEB"/>
    <w:rsid w:val="00FB4EF6"/>
    <w:rsid w:val="00FB564B"/>
    <w:rsid w:val="00FB5B41"/>
    <w:rsid w:val="00FB5C8F"/>
    <w:rsid w:val="00FB5D66"/>
    <w:rsid w:val="00FB64DE"/>
    <w:rsid w:val="00FB68EA"/>
    <w:rsid w:val="00FB7222"/>
    <w:rsid w:val="00FB7590"/>
    <w:rsid w:val="00FB7DFE"/>
    <w:rsid w:val="00FB7FDF"/>
    <w:rsid w:val="00FC01D5"/>
    <w:rsid w:val="00FC0464"/>
    <w:rsid w:val="00FC095D"/>
    <w:rsid w:val="00FC0A7C"/>
    <w:rsid w:val="00FC1188"/>
    <w:rsid w:val="00FC19A9"/>
    <w:rsid w:val="00FC1B36"/>
    <w:rsid w:val="00FC1EC4"/>
    <w:rsid w:val="00FC2077"/>
    <w:rsid w:val="00FC22D8"/>
    <w:rsid w:val="00FC2624"/>
    <w:rsid w:val="00FC3A75"/>
    <w:rsid w:val="00FC4D11"/>
    <w:rsid w:val="00FC4FE2"/>
    <w:rsid w:val="00FC542C"/>
    <w:rsid w:val="00FC55C6"/>
    <w:rsid w:val="00FC570D"/>
    <w:rsid w:val="00FC6231"/>
    <w:rsid w:val="00FC6D23"/>
    <w:rsid w:val="00FC71C9"/>
    <w:rsid w:val="00FC782B"/>
    <w:rsid w:val="00FD0095"/>
    <w:rsid w:val="00FD0E41"/>
    <w:rsid w:val="00FD2849"/>
    <w:rsid w:val="00FD28CA"/>
    <w:rsid w:val="00FD291E"/>
    <w:rsid w:val="00FD2A3E"/>
    <w:rsid w:val="00FD4533"/>
    <w:rsid w:val="00FD553C"/>
    <w:rsid w:val="00FD6718"/>
    <w:rsid w:val="00FD694B"/>
    <w:rsid w:val="00FD7CB5"/>
    <w:rsid w:val="00FD7CB8"/>
    <w:rsid w:val="00FE0256"/>
    <w:rsid w:val="00FE0348"/>
    <w:rsid w:val="00FE05FA"/>
    <w:rsid w:val="00FE0A67"/>
    <w:rsid w:val="00FE0B11"/>
    <w:rsid w:val="00FE0F4A"/>
    <w:rsid w:val="00FE1567"/>
    <w:rsid w:val="00FE2EB2"/>
    <w:rsid w:val="00FE3E77"/>
    <w:rsid w:val="00FE4065"/>
    <w:rsid w:val="00FE412F"/>
    <w:rsid w:val="00FE4177"/>
    <w:rsid w:val="00FE4710"/>
    <w:rsid w:val="00FE54FA"/>
    <w:rsid w:val="00FE5755"/>
    <w:rsid w:val="00FE5FA9"/>
    <w:rsid w:val="00FE68E4"/>
    <w:rsid w:val="00FE691A"/>
    <w:rsid w:val="00FE6A17"/>
    <w:rsid w:val="00FE6B59"/>
    <w:rsid w:val="00FE6D17"/>
    <w:rsid w:val="00FE7248"/>
    <w:rsid w:val="00FE753C"/>
    <w:rsid w:val="00FE75CC"/>
    <w:rsid w:val="00FE778C"/>
    <w:rsid w:val="00FE7795"/>
    <w:rsid w:val="00FE7B49"/>
    <w:rsid w:val="00FF057B"/>
    <w:rsid w:val="00FF0681"/>
    <w:rsid w:val="00FF117A"/>
    <w:rsid w:val="00FF1253"/>
    <w:rsid w:val="00FF1635"/>
    <w:rsid w:val="00FF207F"/>
    <w:rsid w:val="00FF224E"/>
    <w:rsid w:val="00FF3678"/>
    <w:rsid w:val="00FF3DEF"/>
    <w:rsid w:val="00FF3DF5"/>
    <w:rsid w:val="00FF4EC4"/>
    <w:rsid w:val="00FF5A5D"/>
    <w:rsid w:val="00FF61D6"/>
    <w:rsid w:val="00FF6C53"/>
    <w:rsid w:val="00FF6C71"/>
    <w:rsid w:val="00FF7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rsid w:val="00E81326"/>
    <w:pPr>
      <w:widowControl w:val="0"/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2BA3"/>
    <w:pPr>
      <w:keepNext/>
      <w:widowControl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240BA"/>
    <w:pPr>
      <w:keepNext/>
      <w:suppressAutoHyphens w:val="0"/>
      <w:spacing w:line="345" w:lineRule="atLeast"/>
      <w:ind w:left="426"/>
      <w:outlineLvl w:val="1"/>
    </w:pPr>
    <w:rPr>
      <w:sz w:val="28"/>
      <w:szCs w:val="28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534F8"/>
    <w:pPr>
      <w:keepNext/>
      <w:widowControl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240BA"/>
    <w:pPr>
      <w:keepNext/>
      <w:widowControl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887871"/>
    <w:rPr>
      <w:rFonts w:ascii="Arial" w:hAnsi="Arial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462D5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C534F8"/>
    <w:rPr>
      <w:rFonts w:ascii="Cambria" w:hAnsi="Cambria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462D5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40BA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06FF2"/>
    <w:rPr>
      <w:rFonts w:eastAsia="Times New Roman" w:cs="Times New Roman"/>
      <w:sz w:val="24"/>
    </w:rPr>
  </w:style>
  <w:style w:type="table" w:styleId="Tabela-Siatka">
    <w:name w:val="Table Grid"/>
    <w:basedOn w:val="Standardowy"/>
    <w:uiPriority w:val="59"/>
    <w:rsid w:val="00324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wykytekst1">
    <w:name w:val="Zwykły tekst1"/>
    <w:basedOn w:val="Normalny"/>
    <w:rsid w:val="003240BA"/>
    <w:pPr>
      <w:widowControl/>
    </w:pPr>
    <w:rPr>
      <w:rFonts w:ascii="Courier New" w:hAnsi="Courier New"/>
      <w:sz w:val="20"/>
      <w:szCs w:val="20"/>
      <w:lang w:eastAsia="ar-SA"/>
    </w:rPr>
  </w:style>
  <w:style w:type="paragraph" w:customStyle="1" w:styleId="Default">
    <w:name w:val="Default"/>
    <w:rsid w:val="003240BA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ust">
    <w:name w:val="ust"/>
    <w:rsid w:val="003240BA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240BA"/>
    <w:pPr>
      <w:widowControl/>
      <w:tabs>
        <w:tab w:val="left" w:pos="0"/>
      </w:tabs>
      <w:jc w:val="both"/>
    </w:pPr>
    <w:rPr>
      <w:b/>
      <w:color w:val="FF000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5E3ACB"/>
    <w:pPr>
      <w:widowControl/>
      <w:suppressAutoHyphens w:val="0"/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E3ACB"/>
    <w:rPr>
      <w:rFonts w:cs="Times New Roman"/>
      <w:sz w:val="24"/>
    </w:rPr>
  </w:style>
  <w:style w:type="paragraph" w:customStyle="1" w:styleId="Tekstpodstawowy21">
    <w:name w:val="Tekst podstawowy 21"/>
    <w:basedOn w:val="Normalny"/>
    <w:rsid w:val="003240BA"/>
    <w:pPr>
      <w:widowControl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3240BA"/>
    <w:pPr>
      <w:widowControl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3240BA"/>
    <w:pPr>
      <w:widowControl/>
      <w:tabs>
        <w:tab w:val="center" w:pos="4536"/>
        <w:tab w:val="right" w:pos="9072"/>
      </w:tabs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0A5331"/>
    <w:rPr>
      <w:rFonts w:cs="Times New Roman"/>
      <w:sz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3240BA"/>
    <w:pPr>
      <w:widowControl/>
      <w:tabs>
        <w:tab w:val="center" w:pos="4536"/>
        <w:tab w:val="right" w:pos="9072"/>
      </w:tabs>
    </w:pPr>
    <w:rPr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5179A"/>
    <w:rPr>
      <w:rFonts w:cs="Times New Roman"/>
      <w:sz w:val="24"/>
      <w:lang w:eastAsia="ar-SA" w:bidi="ar-SA"/>
    </w:rPr>
  </w:style>
  <w:style w:type="paragraph" w:styleId="Akapitzlist">
    <w:name w:val="List Paragraph"/>
    <w:aliases w:val="Numerowanie,Akapit z listą BS,sw tekst,Kolorowa lista — akcent 11,CW_Lista,L1,Akapit z listą5,T_SZ_List Paragraph,normalny tekst,Kolorowa lista — akcent 12,Akapit z listą4,Średnia siatka 1 — akcent 21,Wypunktowanie"/>
    <w:basedOn w:val="Normalny"/>
    <w:link w:val="AkapitzlistZnak"/>
    <w:uiPriority w:val="34"/>
    <w:qFormat/>
    <w:rsid w:val="003240BA"/>
    <w:pPr>
      <w:widowControl/>
      <w:ind w:left="720"/>
    </w:pPr>
    <w:rPr>
      <w:lang w:eastAsia="ar-SA"/>
    </w:rPr>
  </w:style>
  <w:style w:type="character" w:styleId="Numerstrony">
    <w:name w:val="page number"/>
    <w:basedOn w:val="Domylnaczcionkaakapitu"/>
    <w:uiPriority w:val="99"/>
    <w:rsid w:val="003240BA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E729AE"/>
    <w:pPr>
      <w:widowControl/>
      <w:jc w:val="center"/>
    </w:pPr>
    <w:rPr>
      <w:b/>
      <w:bCs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06FF2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0F262D"/>
    <w:pPr>
      <w:widowControl/>
      <w:suppressAutoHyphens w:val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62D53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5F70F6"/>
    <w:rPr>
      <w:vertAlign w:val="superscript"/>
    </w:rPr>
  </w:style>
  <w:style w:type="paragraph" w:styleId="Tekstprzypisudolnego">
    <w:name w:val="footnote text"/>
    <w:aliases w:val="Podrozdział,Fußnote,Footnote,Podrozdzia3"/>
    <w:basedOn w:val="Normalny"/>
    <w:link w:val="TekstprzypisudolnegoZnak"/>
    <w:uiPriority w:val="99"/>
    <w:rsid w:val="005F70F6"/>
    <w:pPr>
      <w:suppressLineNumbers/>
      <w:ind w:left="283" w:hanging="283"/>
    </w:pPr>
    <w:rPr>
      <w:rFonts w:cs="Tahoma"/>
      <w:color w:val="000000"/>
      <w:sz w:val="20"/>
      <w:szCs w:val="20"/>
      <w:lang w:val="en-US" w:eastAsia="en-US"/>
    </w:rPr>
  </w:style>
  <w:style w:type="character" w:customStyle="1" w:styleId="TekstprzypisudolnegoZnak">
    <w:name w:val="Tekst przypisu dolnego Znak"/>
    <w:aliases w:val="Podrozdział Znak,Fußnote Znak,Footnote Znak,Podrozdzia3 Znak"/>
    <w:basedOn w:val="Domylnaczcionkaakapitu"/>
    <w:link w:val="Tekstprzypisudolnego"/>
    <w:uiPriority w:val="99"/>
    <w:locked/>
    <w:rsid w:val="00064802"/>
    <w:rPr>
      <w:rFonts w:eastAsia="Times New Roman" w:cs="Times New Roman"/>
      <w:color w:val="000000"/>
      <w:lang w:val="en-US" w:eastAsia="en-US"/>
    </w:rPr>
  </w:style>
  <w:style w:type="paragraph" w:customStyle="1" w:styleId="pkt">
    <w:name w:val="pkt"/>
    <w:basedOn w:val="Normalny"/>
    <w:rsid w:val="00BE25EA"/>
    <w:pPr>
      <w:widowControl/>
      <w:suppressAutoHyphens w:val="0"/>
      <w:spacing w:before="60" w:after="60"/>
      <w:ind w:left="851" w:hanging="295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1D220C"/>
    <w:pPr>
      <w:widowControl/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A53C1"/>
    <w:rPr>
      <w:rFonts w:cs="Times New Roman"/>
      <w:sz w:val="24"/>
    </w:rPr>
  </w:style>
  <w:style w:type="paragraph" w:customStyle="1" w:styleId="StylNagwek1Stosujkerningprzy12pt">
    <w:name w:val="Styl Nagłówek 1 + Stosuj kerning przy 12 pt"/>
    <w:basedOn w:val="Nagwek1"/>
    <w:rsid w:val="006D2BA3"/>
    <w:pPr>
      <w:keepNext w:val="0"/>
      <w:widowControl w:val="0"/>
      <w:tabs>
        <w:tab w:val="left" w:pos="540"/>
      </w:tabs>
      <w:suppressAutoHyphens/>
      <w:spacing w:before="0"/>
      <w:jc w:val="both"/>
    </w:pPr>
    <w:rPr>
      <w:color w:val="000000"/>
      <w:kern w:val="1"/>
      <w:sz w:val="28"/>
      <w:szCs w:val="24"/>
      <w:lang w:val="en-US" w:eastAsia="en-US"/>
    </w:rPr>
  </w:style>
  <w:style w:type="paragraph" w:customStyle="1" w:styleId="Znak1ZnakZnak">
    <w:name w:val="Znak1 Znak Znak"/>
    <w:basedOn w:val="Normalny"/>
    <w:rsid w:val="00421826"/>
    <w:pPr>
      <w:widowControl/>
      <w:suppressAutoHyphens w:val="0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421826"/>
    <w:rPr>
      <w:rFonts w:cs="Times New Roman"/>
      <w:color w:val="0000FF"/>
      <w:u w:val="single"/>
    </w:rPr>
  </w:style>
  <w:style w:type="character" w:customStyle="1" w:styleId="txt-new">
    <w:name w:val="txt-new"/>
    <w:basedOn w:val="Domylnaczcionkaakapitu"/>
    <w:rsid w:val="00D75F57"/>
    <w:rPr>
      <w:rFonts w:cs="Times New Roman"/>
    </w:rPr>
  </w:style>
  <w:style w:type="paragraph" w:customStyle="1" w:styleId="NormalZnakZnak">
    <w:name w:val="Normal Znak Znak"/>
    <w:basedOn w:val="Normalny"/>
    <w:link w:val="NormalZnakZnakZnak"/>
    <w:rsid w:val="003F5311"/>
    <w:pPr>
      <w:widowControl/>
    </w:pPr>
    <w:rPr>
      <w:lang w:eastAsia="ar-SA"/>
    </w:rPr>
  </w:style>
  <w:style w:type="character" w:customStyle="1" w:styleId="NormalZnakZnakZnak">
    <w:name w:val="Normal Znak Znak Znak"/>
    <w:link w:val="NormalZnakZnak"/>
    <w:locked/>
    <w:rsid w:val="003F5311"/>
    <w:rPr>
      <w:sz w:val="24"/>
      <w:lang w:val="pl-PL" w:eastAsia="ar-SA" w:bidi="ar-SA"/>
    </w:rPr>
  </w:style>
  <w:style w:type="paragraph" w:customStyle="1" w:styleId="NormalZnak">
    <w:name w:val="Normal Znak"/>
    <w:basedOn w:val="Normalny"/>
    <w:rsid w:val="00177A96"/>
    <w:pPr>
      <w:widowControl/>
    </w:pPr>
    <w:rPr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372EAF"/>
    <w:pPr>
      <w:widowControl/>
      <w:suppressAutoHyphens w:val="0"/>
      <w:spacing w:after="120" w:line="480" w:lineRule="auto"/>
      <w:ind w:left="283"/>
    </w:pPr>
    <w:rPr>
      <w:color w:val="000000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372EAF"/>
    <w:rPr>
      <w:rFonts w:cs="Times New Roman"/>
      <w:color w:val="000000"/>
    </w:rPr>
  </w:style>
  <w:style w:type="paragraph" w:customStyle="1" w:styleId="Standard">
    <w:name w:val="Standard"/>
    <w:rsid w:val="005D0D52"/>
    <w:pPr>
      <w:widowControl w:val="0"/>
      <w:autoSpaceDE w:val="0"/>
      <w:autoSpaceDN w:val="0"/>
    </w:pPr>
    <w:rPr>
      <w:sz w:val="24"/>
      <w:szCs w:val="24"/>
    </w:rPr>
  </w:style>
  <w:style w:type="paragraph" w:customStyle="1" w:styleId="text-3mezera">
    <w:name w:val="text - 3 mezera"/>
    <w:basedOn w:val="Normalny"/>
    <w:rsid w:val="00C4594B"/>
    <w:pPr>
      <w:widowControl/>
      <w:suppressAutoHyphens w:val="0"/>
      <w:spacing w:after="120"/>
      <w:jc w:val="both"/>
      <w:outlineLvl w:val="0"/>
    </w:pPr>
    <w:rPr>
      <w:rFonts w:ascii="Arial" w:hAnsi="Arial" w:cs="Arial"/>
      <w:color w:val="000000"/>
      <w:sz w:val="22"/>
      <w:szCs w:val="22"/>
    </w:rPr>
  </w:style>
  <w:style w:type="paragraph" w:styleId="NormalnyWeb">
    <w:name w:val="Normal (Web)"/>
    <w:basedOn w:val="Normalny"/>
    <w:uiPriority w:val="99"/>
    <w:rsid w:val="00263103"/>
    <w:pPr>
      <w:widowControl/>
      <w:suppressAutoHyphens w:val="0"/>
      <w:spacing w:before="100" w:after="100"/>
    </w:pPr>
    <w:rPr>
      <w:lang w:val="en-US"/>
    </w:rPr>
  </w:style>
  <w:style w:type="paragraph" w:customStyle="1" w:styleId="Tematkomentarza1">
    <w:name w:val="Temat komentarza1"/>
    <w:basedOn w:val="Tekstkomentarza"/>
    <w:next w:val="Tekstkomentarza"/>
    <w:rsid w:val="00470CE0"/>
    <w:rPr>
      <w:b/>
      <w:bCs/>
      <w:color w:val="0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CE0"/>
    <w:pPr>
      <w:widowControl/>
      <w:suppressAutoHyphens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70CE0"/>
    <w:rPr>
      <w:rFonts w:cs="Times New Roman"/>
    </w:rPr>
  </w:style>
  <w:style w:type="character" w:customStyle="1" w:styleId="text1">
    <w:name w:val="text1"/>
    <w:rsid w:val="00A3499D"/>
    <w:rPr>
      <w:rFonts w:ascii="Verdana" w:hAnsi="Verdana"/>
      <w:color w:val="000000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2E9C"/>
    <w:pPr>
      <w:widowControl/>
      <w:suppressAutoHyphens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B2E9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B2E9C"/>
    <w:rPr>
      <w:rFonts w:cs="Times New Roman"/>
      <w:vertAlign w:val="superscript"/>
    </w:rPr>
  </w:style>
  <w:style w:type="paragraph" w:customStyle="1" w:styleId="Tekstpodstawowy32">
    <w:name w:val="Tekst podstawowy 32"/>
    <w:rsid w:val="00507617"/>
    <w:pPr>
      <w:widowControl w:val="0"/>
      <w:suppressAutoHyphens/>
      <w:spacing w:after="120"/>
    </w:pPr>
    <w:rPr>
      <w:kern w:val="1"/>
      <w:sz w:val="16"/>
      <w:szCs w:val="16"/>
      <w:lang w:eastAsia="ar-SA"/>
    </w:rPr>
  </w:style>
  <w:style w:type="character" w:customStyle="1" w:styleId="akapitustep1">
    <w:name w:val="akapitustep1"/>
    <w:basedOn w:val="Domylnaczcionkaakapitu"/>
    <w:rsid w:val="00571240"/>
    <w:rPr>
      <w:rFonts w:cs="Times New Roman"/>
    </w:rPr>
  </w:style>
  <w:style w:type="character" w:customStyle="1" w:styleId="akapitdomyslnynastepne1">
    <w:name w:val="akapitdomyslnynastepne1"/>
    <w:basedOn w:val="Domylnaczcionkaakapitu"/>
    <w:rsid w:val="00571240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064802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20"/>
    <w:qFormat/>
    <w:rsid w:val="00C534F8"/>
    <w:rPr>
      <w:rFonts w:cs="Times New Roman"/>
      <w:i/>
    </w:rPr>
  </w:style>
  <w:style w:type="paragraph" w:styleId="Indeks1">
    <w:name w:val="index 1"/>
    <w:basedOn w:val="Normalny"/>
    <w:next w:val="Normalny"/>
    <w:autoRedefine/>
    <w:uiPriority w:val="99"/>
    <w:semiHidden/>
    <w:rsid w:val="00345DB3"/>
    <w:pPr>
      <w:widowControl/>
      <w:suppressAutoHyphens w:val="0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F302C"/>
    <w:pPr>
      <w:widowControl/>
      <w:suppressAutoHyphens w:val="0"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BF302C"/>
    <w:rPr>
      <w:rFonts w:cs="Times New Roman"/>
      <w:sz w:val="16"/>
    </w:rPr>
  </w:style>
  <w:style w:type="paragraph" w:customStyle="1" w:styleId="WW-Tekstpodstawowywcity2">
    <w:name w:val="WW-Tekst podstawowy wcięty 2"/>
    <w:basedOn w:val="Normalny"/>
    <w:rsid w:val="00134745"/>
    <w:pPr>
      <w:widowControl/>
      <w:ind w:left="426" w:hanging="426"/>
      <w:jc w:val="both"/>
    </w:pPr>
    <w:rPr>
      <w:rFonts w:ascii="Bookman Old Style" w:hAnsi="Bookman Old Style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EE467C"/>
    <w:pPr>
      <w:widowControl/>
      <w:ind w:left="426" w:hanging="568"/>
      <w:jc w:val="both"/>
    </w:pPr>
    <w:rPr>
      <w:rFonts w:ascii="Bookman Old Style" w:hAnsi="Bookman Old Style"/>
      <w:szCs w:val="20"/>
      <w:lang w:eastAsia="ar-SA"/>
    </w:rPr>
  </w:style>
  <w:style w:type="paragraph" w:styleId="Bezodstpw">
    <w:name w:val="No Spacing"/>
    <w:link w:val="BezodstpwZnak"/>
    <w:uiPriority w:val="1"/>
    <w:qFormat/>
    <w:rsid w:val="00E25A0A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Normalny"/>
    <w:rsid w:val="00B3061F"/>
    <w:pPr>
      <w:spacing w:before="240"/>
      <w:jc w:val="both"/>
    </w:pPr>
    <w:rPr>
      <w:rFonts w:ascii="Arial" w:hAnsi="Arial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5E13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5E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B5E13"/>
    <w:rPr>
      <w:b/>
    </w:rPr>
  </w:style>
  <w:style w:type="paragraph" w:styleId="Poprawka">
    <w:name w:val="Revision"/>
    <w:hidden/>
    <w:uiPriority w:val="99"/>
    <w:semiHidden/>
    <w:rsid w:val="009B5E13"/>
    <w:rPr>
      <w:sz w:val="24"/>
      <w:szCs w:val="24"/>
    </w:rPr>
  </w:style>
  <w:style w:type="paragraph" w:customStyle="1" w:styleId="Akapitzlist1">
    <w:name w:val="Akapit z listą1"/>
    <w:rsid w:val="00396C88"/>
    <w:pPr>
      <w:widowControl w:val="0"/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rsid w:val="00E756FA"/>
    <w:pPr>
      <w:widowControl/>
      <w:suppressAutoHyphens w:val="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756FA"/>
    <w:rPr>
      <w:rFonts w:ascii="Courier New" w:hAnsi="Courier New" w:cs="Times New Roman"/>
    </w:rPr>
  </w:style>
  <w:style w:type="paragraph" w:customStyle="1" w:styleId="Standardowytekst">
    <w:name w:val="Standardowy.tekst"/>
    <w:rsid w:val="00E756FA"/>
    <w:pPr>
      <w:suppressAutoHyphens/>
      <w:overflowPunct w:val="0"/>
      <w:autoSpaceDE w:val="0"/>
      <w:jc w:val="both"/>
    </w:pPr>
    <w:rPr>
      <w:lang w:eastAsia="ar-SA"/>
    </w:rPr>
  </w:style>
  <w:style w:type="paragraph" w:styleId="Podtytu">
    <w:name w:val="Subtitle"/>
    <w:basedOn w:val="Normalny"/>
    <w:link w:val="PodtytuZnak"/>
    <w:uiPriority w:val="11"/>
    <w:qFormat/>
    <w:rsid w:val="00E756FA"/>
    <w:pPr>
      <w:widowControl/>
      <w:suppressAutoHyphens w:val="0"/>
      <w:adjustRightInd w:val="0"/>
      <w:spacing w:line="360" w:lineRule="auto"/>
      <w:jc w:val="right"/>
    </w:pPr>
    <w:rPr>
      <w:b/>
      <w:bCs/>
      <w:sz w:val="20"/>
      <w:szCs w:val="20"/>
      <w:u w:val="single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756FA"/>
    <w:rPr>
      <w:rFonts w:cs="Times New Roman"/>
      <w:b/>
      <w:u w:val="single"/>
    </w:rPr>
  </w:style>
  <w:style w:type="paragraph" w:customStyle="1" w:styleId="WW-Domylny">
    <w:name w:val="WW-Domyślny"/>
    <w:basedOn w:val="Normalny"/>
    <w:rsid w:val="009E35FB"/>
    <w:pPr>
      <w:widowControl/>
      <w:suppressAutoHyphens w:val="0"/>
      <w:spacing w:line="360" w:lineRule="auto"/>
      <w:jc w:val="both"/>
    </w:pPr>
    <w:rPr>
      <w:color w:val="000000"/>
      <w:sz w:val="20"/>
      <w:szCs w:val="20"/>
      <w:lang w:eastAsia="zh-CN"/>
    </w:rPr>
  </w:style>
  <w:style w:type="character" w:customStyle="1" w:styleId="Teksttreci">
    <w:name w:val="Tekst treści_"/>
    <w:rsid w:val="009D18B3"/>
    <w:rPr>
      <w:rFonts w:ascii="Times New Roman" w:hAnsi="Times New Roman"/>
      <w:sz w:val="22"/>
      <w:u w:val="none"/>
    </w:rPr>
  </w:style>
  <w:style w:type="character" w:customStyle="1" w:styleId="Teksttreci9">
    <w:name w:val="Tekst treści (9)"/>
    <w:rsid w:val="008F2CEB"/>
    <w:rPr>
      <w:rFonts w:ascii="Times New Roman" w:hAnsi="Times New Roman"/>
      <w:b/>
      <w:i/>
      <w:sz w:val="23"/>
      <w:u w:val="single"/>
    </w:rPr>
  </w:style>
  <w:style w:type="character" w:customStyle="1" w:styleId="text">
    <w:name w:val="text"/>
    <w:basedOn w:val="Domylnaczcionkaakapitu"/>
    <w:rsid w:val="001741D7"/>
    <w:rPr>
      <w:rFonts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986345"/>
    <w:rPr>
      <w:rFonts w:cs="Times New Roman"/>
      <w:color w:val="800080"/>
      <w:u w:val="single"/>
    </w:rPr>
  </w:style>
  <w:style w:type="character" w:styleId="Pogrubienie">
    <w:name w:val="Strong"/>
    <w:aliases w:val="Tekst treści (2) + 11 pt"/>
    <w:basedOn w:val="Domylnaczcionkaakapitu"/>
    <w:uiPriority w:val="22"/>
    <w:qFormat/>
    <w:rsid w:val="00315EAF"/>
    <w:rPr>
      <w:rFonts w:cs="Times New Roman"/>
      <w:b/>
    </w:rPr>
  </w:style>
  <w:style w:type="character" w:customStyle="1" w:styleId="BezodstpwZnak">
    <w:name w:val="Bez odstępów Znak"/>
    <w:link w:val="Bezodstpw"/>
    <w:uiPriority w:val="1"/>
    <w:locked/>
    <w:rsid w:val="00DD350C"/>
    <w:rPr>
      <w:rFonts w:ascii="Calibri" w:hAnsi="Calibri"/>
      <w:sz w:val="22"/>
      <w:lang w:val="pl-PL" w:eastAsia="en-US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A2156B"/>
    <w:pPr>
      <w:spacing w:after="200" w:line="276" w:lineRule="auto"/>
      <w:ind w:left="360" w:firstLine="360"/>
    </w:pPr>
    <w:rPr>
      <w:rFonts w:ascii="Calibri" w:hAnsi="Calibri"/>
      <w:sz w:val="22"/>
      <w:szCs w:val="22"/>
      <w:lang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A2156B"/>
    <w:rPr>
      <w:rFonts w:ascii="Calibri" w:hAnsi="Calibri"/>
      <w:sz w:val="22"/>
      <w:lang w:eastAsia="en-US"/>
    </w:rPr>
  </w:style>
  <w:style w:type="character" w:customStyle="1" w:styleId="h1">
    <w:name w:val="h1"/>
    <w:basedOn w:val="Domylnaczcionkaakapitu"/>
    <w:rsid w:val="002F0513"/>
    <w:rPr>
      <w:rFonts w:cs="Times New Roman"/>
    </w:rPr>
  </w:style>
  <w:style w:type="paragraph" w:customStyle="1" w:styleId="Body">
    <w:name w:val="Body"/>
    <w:basedOn w:val="Normalny"/>
    <w:qFormat/>
    <w:rsid w:val="0068394C"/>
    <w:pPr>
      <w:suppressAutoHyphens w:val="0"/>
      <w:adjustRightInd w:val="0"/>
    </w:pPr>
  </w:style>
  <w:style w:type="paragraph" w:customStyle="1" w:styleId="Znak">
    <w:name w:val="Znak"/>
    <w:basedOn w:val="Normalny"/>
    <w:rsid w:val="0047130E"/>
    <w:pPr>
      <w:widowControl/>
      <w:suppressAutoHyphens w:val="0"/>
    </w:pPr>
    <w:rPr>
      <w:rFonts w:ascii="Arial" w:hAnsi="Arial" w:cs="Arial"/>
    </w:rPr>
  </w:style>
  <w:style w:type="character" w:customStyle="1" w:styleId="WW8Num1z0">
    <w:name w:val="WW8Num1z0"/>
    <w:rsid w:val="00275048"/>
    <w:rPr>
      <w:rFonts w:ascii="Times New Roman" w:hAnsi="Times New Roman"/>
    </w:rPr>
  </w:style>
  <w:style w:type="paragraph" w:customStyle="1" w:styleId="Normalny1">
    <w:name w:val="Normalny1"/>
    <w:basedOn w:val="Normalny"/>
    <w:rsid w:val="000C08EC"/>
    <w:pPr>
      <w:widowControl/>
    </w:pPr>
    <w:rPr>
      <w:lang w:eastAsia="ar-SA"/>
    </w:rPr>
  </w:style>
  <w:style w:type="character" w:customStyle="1" w:styleId="Internetlink">
    <w:name w:val="Internet link"/>
    <w:rsid w:val="004C0E1D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sw tekst Znak,Kolorowa lista — akcent 11 Znak,CW_Lista Znak,L1 Znak,Akapit z listą5 Znak,T_SZ_List Paragraph Znak,normalny tekst Znak,Kolorowa lista — akcent 12 Znak,Akapit z listą4 Znak"/>
    <w:link w:val="Akapitzlist"/>
    <w:uiPriority w:val="34"/>
    <w:qFormat/>
    <w:locked/>
    <w:rsid w:val="00DE35BF"/>
    <w:rPr>
      <w:sz w:val="24"/>
      <w:lang w:eastAsia="ar-SA" w:bidi="ar-SA"/>
    </w:rPr>
  </w:style>
  <w:style w:type="character" w:customStyle="1" w:styleId="fn-ref">
    <w:name w:val="fn-ref"/>
    <w:basedOn w:val="Domylnaczcionkaakapitu"/>
    <w:rsid w:val="007507C8"/>
    <w:rPr>
      <w:rFonts w:cs="Times New Roman"/>
    </w:rPr>
  </w:style>
  <w:style w:type="paragraph" w:styleId="Lista">
    <w:name w:val="List"/>
    <w:basedOn w:val="Normalny"/>
    <w:uiPriority w:val="99"/>
    <w:rsid w:val="000058D1"/>
    <w:pPr>
      <w:widowControl/>
      <w:suppressAutoHyphens w:val="0"/>
      <w:autoSpaceDE w:val="0"/>
      <w:autoSpaceDN w:val="0"/>
      <w:spacing w:before="90" w:line="380" w:lineRule="atLeast"/>
      <w:jc w:val="both"/>
    </w:pPr>
    <w:rPr>
      <w:w w:val="89"/>
      <w:sz w:val="25"/>
      <w:szCs w:val="20"/>
    </w:rPr>
  </w:style>
  <w:style w:type="numbering" w:customStyle="1" w:styleId="WW8Num7">
    <w:name w:val="WW8Num7"/>
    <w:rsid w:val="00462D53"/>
    <w:pPr>
      <w:numPr>
        <w:numId w:val="67"/>
      </w:numPr>
    </w:pPr>
  </w:style>
  <w:style w:type="numbering" w:customStyle="1" w:styleId="WW8Num5">
    <w:name w:val="WW8Num5"/>
    <w:rsid w:val="00462D53"/>
    <w:pPr>
      <w:numPr>
        <w:numId w:val="3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0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80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0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803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802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802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803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803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803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0266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02522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2613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280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0341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18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02795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0363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80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0287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290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80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EFD96-1DBD-45B1-9FD3-98833758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dorotalisicka</cp:lastModifiedBy>
  <cp:revision>6</cp:revision>
  <cp:lastPrinted>2019-09-19T05:57:00Z</cp:lastPrinted>
  <dcterms:created xsi:type="dcterms:W3CDTF">2020-10-16T09:35:00Z</dcterms:created>
  <dcterms:modified xsi:type="dcterms:W3CDTF">2020-11-03T12:03:00Z</dcterms:modified>
</cp:coreProperties>
</file>